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1FCC3EA" w:rsidR="00BF7F06" w:rsidRPr="004B25B5" w:rsidRDefault="00F67EBA" w:rsidP="009E4AB7">
      <w:pPr>
        <w:rPr>
          <w:rFonts w:ascii="Calibri" w:hAnsi="Calibri" w:cs="Calibri"/>
          <w:b/>
          <w:bCs/>
          <w:sz w:val="26"/>
          <w:szCs w:val="26"/>
        </w:rPr>
      </w:pPr>
      <w:r>
        <w:rPr>
          <w:rFonts w:ascii="Calibri" w:hAnsi="Calibri" w:cs="Calibri"/>
          <w:b/>
          <w:bCs/>
          <w:sz w:val="26"/>
          <w:szCs w:val="26"/>
        </w:rPr>
        <w:t>The Good Shepherd</w:t>
      </w:r>
    </w:p>
    <w:p w14:paraId="2CDC2AFF" w14:textId="34473D72" w:rsidR="007A6325" w:rsidRPr="004B25B5" w:rsidRDefault="000537E7" w:rsidP="009E4AB7">
      <w:pPr>
        <w:rPr>
          <w:rFonts w:ascii="Calibri" w:hAnsi="Calibri" w:cs="Calibri"/>
          <w:b/>
          <w:bCs/>
          <w:sz w:val="26"/>
          <w:szCs w:val="26"/>
        </w:rPr>
      </w:pPr>
      <w:r>
        <w:rPr>
          <w:rFonts w:ascii="Calibri" w:hAnsi="Calibri" w:cs="Calibri"/>
          <w:b/>
          <w:bCs/>
          <w:sz w:val="26"/>
          <w:szCs w:val="26"/>
        </w:rPr>
        <w:t>God’s Got You</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F67EBA">
        <w:rPr>
          <w:rFonts w:ascii="Calibri" w:hAnsi="Calibri" w:cs="Calibri"/>
          <w:b/>
          <w:bCs/>
          <w:sz w:val="26"/>
          <w:szCs w:val="26"/>
        </w:rPr>
        <w:t>2</w:t>
      </w:r>
      <w:r w:rsidR="00C01D01">
        <w:rPr>
          <w:rFonts w:ascii="Calibri" w:hAnsi="Calibri" w:cs="Calibri"/>
          <w:b/>
          <w:bCs/>
          <w:sz w:val="26"/>
          <w:szCs w:val="26"/>
        </w:rPr>
        <w:t>)</w:t>
      </w:r>
    </w:p>
    <w:p w14:paraId="156A3DE0" w14:textId="0439D4F0" w:rsidR="007A6325" w:rsidRPr="004B25B5" w:rsidRDefault="000537E7" w:rsidP="009E4AB7">
      <w:pPr>
        <w:rPr>
          <w:rFonts w:ascii="Calibri" w:hAnsi="Calibri" w:cs="Calibri"/>
          <w:b/>
          <w:bCs/>
          <w:sz w:val="26"/>
          <w:szCs w:val="26"/>
        </w:rPr>
      </w:pPr>
      <w:r>
        <w:rPr>
          <w:rFonts w:ascii="Calibri" w:hAnsi="Calibri" w:cs="Calibri"/>
          <w:b/>
          <w:bCs/>
          <w:sz w:val="26"/>
          <w:szCs w:val="26"/>
        </w:rPr>
        <w:t>Psalm 23:1</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408BD7B3" w14:textId="746F586D" w:rsidR="000537E7" w:rsidRPr="000537E7" w:rsidRDefault="000537E7" w:rsidP="000537E7">
      <w:pPr>
        <w:spacing w:line="276" w:lineRule="auto"/>
        <w:rPr>
          <w:rFonts w:ascii="Calibri" w:hAnsi="Calibri"/>
        </w:rPr>
      </w:pPr>
      <w:r w:rsidRPr="000537E7">
        <w:rPr>
          <w:rFonts w:ascii="Calibri" w:hAnsi="Calibri"/>
        </w:rPr>
        <w:t>A few years ago, Gena and I were sitting at Barnes and Noble. We were drinking some cappuccino reading the paper and the magazines and enjoying</w:t>
      </w:r>
      <w:r w:rsidR="00572A09">
        <w:rPr>
          <w:rFonts w:ascii="Calibri" w:hAnsi="Calibri"/>
        </w:rPr>
        <w:t xml:space="preserve"> a day off</w:t>
      </w:r>
      <w:r w:rsidRPr="000537E7">
        <w:rPr>
          <w:rFonts w:ascii="Calibri" w:hAnsi="Calibri"/>
        </w:rPr>
        <w:t xml:space="preserve">. Gena said, “Ryan, look over there.” I said, “What do you mean?” She said, “No, look,” and she pointed. I looked over and I saw a man that was completely blind. He had the big glasses, he had the service dog, a really beautiful German Shepherd. It was very obvious this guy was visually impaired. I said, “Yeah. What’s the big deal?” She goes, “Look a little closer.” As I studied what she was telling me, I noticed that the blind man was looking at the spines of the book. He was going row by row like he was searching for one particular title. He was looking and looking. All the while the seeing eye dog was just sitting there. I thought, “That's kind of backwards, isn't it?” Then it got even better, </w:t>
      </w:r>
      <w:r w:rsidR="00572A09">
        <w:rPr>
          <w:rFonts w:ascii="Calibri" w:hAnsi="Calibri"/>
        </w:rPr>
        <w:t xml:space="preserve">as </w:t>
      </w:r>
      <w:r w:rsidRPr="000537E7">
        <w:rPr>
          <w:rFonts w:ascii="Calibri" w:hAnsi="Calibri"/>
        </w:rPr>
        <w:t xml:space="preserve">they got up to leave Barnes and Noble and the man was leading the dog. The seeing eye dog was being dragged along and the visually impaired man. I told Gena, “I'm going to run to the parking lot because I want to study and see who </w:t>
      </w:r>
      <w:r w:rsidR="00572A09">
        <w:rPr>
          <w:rFonts w:ascii="Calibri" w:hAnsi="Calibri"/>
        </w:rPr>
        <w:t>is driving home</w:t>
      </w:r>
      <w:r w:rsidRPr="000537E7">
        <w:rPr>
          <w:rFonts w:ascii="Calibri" w:hAnsi="Calibri"/>
        </w:rPr>
        <w:t xml:space="preserve">.” There was something kind of messed up about that. </w:t>
      </w:r>
    </w:p>
    <w:p w14:paraId="4FDECF35" w14:textId="77777777" w:rsidR="000537E7" w:rsidRPr="000537E7" w:rsidRDefault="000537E7" w:rsidP="000537E7">
      <w:pPr>
        <w:spacing w:line="276" w:lineRule="auto"/>
        <w:rPr>
          <w:rFonts w:ascii="Calibri" w:hAnsi="Calibri"/>
        </w:rPr>
      </w:pPr>
    </w:p>
    <w:p w14:paraId="31C014A6" w14:textId="25270B31" w:rsidR="000537E7" w:rsidRPr="000537E7" w:rsidRDefault="000537E7" w:rsidP="000537E7">
      <w:pPr>
        <w:spacing w:line="276" w:lineRule="auto"/>
        <w:rPr>
          <w:rFonts w:ascii="Calibri" w:hAnsi="Calibri"/>
        </w:rPr>
      </w:pPr>
      <w:r w:rsidRPr="000537E7">
        <w:rPr>
          <w:rFonts w:ascii="Calibri" w:hAnsi="Calibri"/>
        </w:rPr>
        <w:t xml:space="preserve">I was thinking about that this week because I thought, “How many times are our spiritual lives like that situation with the blind man and with the dog?” God is the great seer. God sees everything. </w:t>
      </w:r>
      <w:r w:rsidR="00572A09">
        <w:rPr>
          <w:rFonts w:ascii="Calibri" w:hAnsi="Calibri"/>
        </w:rPr>
        <w:t xml:space="preserve">We are often blind. </w:t>
      </w:r>
      <w:r w:rsidRPr="000537E7">
        <w:rPr>
          <w:rFonts w:ascii="Calibri" w:hAnsi="Calibri"/>
        </w:rPr>
        <w:t xml:space="preserve">But </w:t>
      </w:r>
      <w:r w:rsidR="00572A09">
        <w:rPr>
          <w:rFonts w:ascii="Calibri" w:hAnsi="Calibri"/>
        </w:rPr>
        <w:t xml:space="preserve">many </w:t>
      </w:r>
      <w:proofErr w:type="gramStart"/>
      <w:r w:rsidRPr="000537E7">
        <w:rPr>
          <w:rFonts w:ascii="Calibri" w:hAnsi="Calibri"/>
        </w:rPr>
        <w:t>times</w:t>
      </w:r>
      <w:proofErr w:type="gramEnd"/>
      <w:r w:rsidRPr="000537E7">
        <w:rPr>
          <w:rFonts w:ascii="Calibri" w:hAnsi="Calibri"/>
        </w:rPr>
        <w:t xml:space="preserve"> instead of allowing Him to lead us, we are trying to lead Him. We're trying to drag God along. </w:t>
      </w:r>
    </w:p>
    <w:p w14:paraId="30E4E977" w14:textId="77777777" w:rsidR="000537E7" w:rsidRPr="000537E7" w:rsidRDefault="000537E7" w:rsidP="000537E7">
      <w:pPr>
        <w:spacing w:line="276" w:lineRule="auto"/>
        <w:rPr>
          <w:rFonts w:ascii="Calibri" w:hAnsi="Calibri"/>
        </w:rPr>
      </w:pPr>
    </w:p>
    <w:p w14:paraId="58DD46CE" w14:textId="075DDE53" w:rsidR="000537E7" w:rsidRPr="000537E7" w:rsidRDefault="000537E7" w:rsidP="000537E7">
      <w:pPr>
        <w:spacing w:line="276" w:lineRule="auto"/>
        <w:rPr>
          <w:rFonts w:ascii="Calibri" w:hAnsi="Calibri"/>
        </w:rPr>
      </w:pPr>
      <w:r w:rsidRPr="000537E7">
        <w:rPr>
          <w:rFonts w:ascii="Calibri" w:hAnsi="Calibri"/>
        </w:rPr>
        <w:t xml:space="preserve">I want us to open our Bibles to Psalm 23 as we talk about the Good Shepherd. I've titled the message “God's Got You” because the theme of Psalm 23 is that God is a </w:t>
      </w:r>
      <w:proofErr w:type="gramStart"/>
      <w:r w:rsidRPr="000537E7">
        <w:rPr>
          <w:rFonts w:ascii="Calibri" w:hAnsi="Calibri"/>
        </w:rPr>
        <w:t>Shepherd</w:t>
      </w:r>
      <w:proofErr w:type="gramEnd"/>
      <w:r w:rsidRPr="000537E7">
        <w:rPr>
          <w:rFonts w:ascii="Calibri" w:hAnsi="Calibri"/>
        </w:rPr>
        <w:t xml:space="preserve"> and He takes care of the needs of the sheep. I've got some </w:t>
      </w:r>
      <w:proofErr w:type="gramStart"/>
      <w:r w:rsidRPr="000537E7">
        <w:rPr>
          <w:rFonts w:ascii="Calibri" w:hAnsi="Calibri"/>
        </w:rPr>
        <w:t>really good</w:t>
      </w:r>
      <w:proofErr w:type="gramEnd"/>
      <w:r w:rsidRPr="000537E7">
        <w:rPr>
          <w:rFonts w:ascii="Calibri" w:hAnsi="Calibri"/>
        </w:rPr>
        <w:t xml:space="preserve"> news for you guys. God wants to take care of every need that you have. That's the theme for this morning. God knows your needs. God wants to meet your needs. God is the shepherd and we are the sheep. </w:t>
      </w:r>
    </w:p>
    <w:p w14:paraId="3BF23F1A" w14:textId="77777777" w:rsidR="000537E7" w:rsidRPr="000537E7" w:rsidRDefault="000537E7" w:rsidP="000537E7">
      <w:pPr>
        <w:spacing w:line="276" w:lineRule="auto"/>
        <w:rPr>
          <w:rFonts w:ascii="Calibri" w:hAnsi="Calibri"/>
        </w:rPr>
      </w:pPr>
    </w:p>
    <w:p w14:paraId="576BA25C" w14:textId="77777777" w:rsidR="000537E7" w:rsidRPr="000537E7" w:rsidRDefault="000537E7" w:rsidP="000537E7">
      <w:pPr>
        <w:spacing w:line="276" w:lineRule="auto"/>
        <w:rPr>
          <w:rFonts w:ascii="Calibri" w:hAnsi="Calibri"/>
        </w:rPr>
      </w:pPr>
      <w:r w:rsidRPr="000537E7">
        <w:rPr>
          <w:rFonts w:ascii="Calibri" w:hAnsi="Calibri"/>
        </w:rPr>
        <w:t xml:space="preserve">We're going to look particularly at one verse of scripture from Psalm 23, but I'd like to just read the whole thing. Before I read that, I believe that the ability to worry less and to live by greater faith is to understand that God is the Good Shepherd, taking care of the needs of the sheep. Last week, we talked about how the shepherd is the one who provides provision, protection, direction, and correction. He's all of that. Let’s study today what we can do to know this Good Shepherd. </w:t>
      </w:r>
    </w:p>
    <w:p w14:paraId="57407C10" w14:textId="77777777" w:rsidR="000537E7" w:rsidRPr="000537E7" w:rsidRDefault="000537E7" w:rsidP="000537E7">
      <w:pPr>
        <w:spacing w:line="276" w:lineRule="auto"/>
        <w:rPr>
          <w:rFonts w:ascii="Calibri" w:hAnsi="Calibri"/>
        </w:rPr>
      </w:pPr>
    </w:p>
    <w:p w14:paraId="5FE44714" w14:textId="2E7B2D9D" w:rsidR="000537E7" w:rsidRPr="000537E7" w:rsidRDefault="0053637C" w:rsidP="000537E7">
      <w:pPr>
        <w:spacing w:line="276" w:lineRule="auto"/>
        <w:rPr>
          <w:rFonts w:ascii="Calibri" w:hAnsi="Calibri"/>
        </w:rPr>
      </w:pPr>
      <w:r>
        <w:rPr>
          <w:rFonts w:ascii="Calibri" w:hAnsi="Calibri"/>
        </w:rPr>
        <w:lastRenderedPageBreak/>
        <w:t>P</w:t>
      </w:r>
      <w:r w:rsidR="000537E7" w:rsidRPr="000537E7">
        <w:rPr>
          <w:rFonts w:ascii="Calibri" w:hAnsi="Calibri"/>
        </w:rPr>
        <w:t xml:space="preserve">eople that have not read the Bible even know Psalm 23 because it's so famous. It’s really a beautiful passage. It was penned by King David in his later years. </w:t>
      </w:r>
    </w:p>
    <w:p w14:paraId="5387BF3A" w14:textId="77777777" w:rsidR="000537E7" w:rsidRPr="000537E7" w:rsidRDefault="000537E7" w:rsidP="000537E7">
      <w:pPr>
        <w:spacing w:line="276" w:lineRule="auto"/>
        <w:rPr>
          <w:rFonts w:ascii="Calibri" w:hAnsi="Calibri"/>
        </w:rPr>
      </w:pPr>
    </w:p>
    <w:p w14:paraId="19C002AB" w14:textId="070F867D" w:rsidR="000537E7" w:rsidRPr="000537E7" w:rsidRDefault="000537E7" w:rsidP="000537E7">
      <w:pPr>
        <w:spacing w:line="276" w:lineRule="auto"/>
        <w:rPr>
          <w:rFonts w:ascii="Calibri" w:hAnsi="Calibri"/>
        </w:rPr>
      </w:pPr>
      <w:r w:rsidRPr="000537E7">
        <w:rPr>
          <w:rFonts w:ascii="Calibri" w:hAnsi="Calibri"/>
        </w:rPr>
        <w:t>King David was the guy that fought Goliath on the battlefield. He was the guy that committed adultery with Bathsheba. He was the guy that ran for his life because his mentor, King Saul, saw David as a threat. David was the guy that one of his sons tried to steal the throne from him and he had to flee the city of Jerusalem. David had been through some things. David was a man who didn't just have this charmed life with a silver spoon in his mouth. He was a</w:t>
      </w:r>
      <w:r w:rsidR="00572A09">
        <w:rPr>
          <w:rFonts w:ascii="Calibri" w:hAnsi="Calibri"/>
        </w:rPr>
        <w:t>n individual</w:t>
      </w:r>
      <w:r w:rsidRPr="000537E7">
        <w:rPr>
          <w:rFonts w:ascii="Calibri" w:hAnsi="Calibri"/>
        </w:rPr>
        <w:t xml:space="preserve"> that had endured a lot of oppression, a lot of difficulties, </w:t>
      </w:r>
      <w:r w:rsidR="00572A09">
        <w:rPr>
          <w:rFonts w:ascii="Calibri" w:hAnsi="Calibri"/>
        </w:rPr>
        <w:t xml:space="preserve">many </w:t>
      </w:r>
      <w:r w:rsidRPr="000537E7">
        <w:rPr>
          <w:rFonts w:ascii="Calibri" w:hAnsi="Calibri"/>
        </w:rPr>
        <w:t xml:space="preserve">hardships. At the end of his life, he </w:t>
      </w:r>
      <w:proofErr w:type="gramStart"/>
      <w:r w:rsidRPr="000537E7">
        <w:rPr>
          <w:rFonts w:ascii="Calibri" w:hAnsi="Calibri"/>
        </w:rPr>
        <w:t>came to the conclusion</w:t>
      </w:r>
      <w:proofErr w:type="gramEnd"/>
      <w:r w:rsidRPr="000537E7">
        <w:rPr>
          <w:rFonts w:ascii="Calibri" w:hAnsi="Calibri"/>
        </w:rPr>
        <w:t xml:space="preserve"> that God was a </w:t>
      </w:r>
      <w:r w:rsidR="00A87E1E">
        <w:rPr>
          <w:rFonts w:ascii="Calibri" w:hAnsi="Calibri"/>
        </w:rPr>
        <w:t xml:space="preserve">good </w:t>
      </w:r>
      <w:r w:rsidRPr="000537E7">
        <w:rPr>
          <w:rFonts w:ascii="Calibri" w:hAnsi="Calibri"/>
        </w:rPr>
        <w:t xml:space="preserve">shepherd. </w:t>
      </w:r>
    </w:p>
    <w:p w14:paraId="7633117D" w14:textId="77777777" w:rsidR="000537E7" w:rsidRPr="000537E7" w:rsidRDefault="000537E7" w:rsidP="000537E7">
      <w:pPr>
        <w:spacing w:line="276" w:lineRule="auto"/>
        <w:rPr>
          <w:rFonts w:ascii="Calibri" w:hAnsi="Calibri"/>
        </w:rPr>
      </w:pPr>
    </w:p>
    <w:p w14:paraId="2032F188" w14:textId="3C420CD8" w:rsidR="000537E7" w:rsidRPr="000537E7" w:rsidRDefault="000537E7" w:rsidP="000537E7">
      <w:pPr>
        <w:spacing w:line="276" w:lineRule="auto"/>
        <w:rPr>
          <w:rFonts w:ascii="Calibri" w:hAnsi="Calibri"/>
        </w:rPr>
      </w:pPr>
      <w:r w:rsidRPr="000537E7">
        <w:rPr>
          <w:rFonts w:ascii="Calibri" w:hAnsi="Calibri"/>
        </w:rPr>
        <w:t xml:space="preserve">In David's early life, he </w:t>
      </w:r>
      <w:r w:rsidR="00A87E1E">
        <w:rPr>
          <w:rFonts w:ascii="Calibri" w:hAnsi="Calibri"/>
        </w:rPr>
        <w:t>tended sheep</w:t>
      </w:r>
      <w:r w:rsidRPr="000537E7">
        <w:rPr>
          <w:rFonts w:ascii="Calibri" w:hAnsi="Calibri"/>
        </w:rPr>
        <w:t>. He’s comparing the Lord to his experience as a young man out on the plains of the ancient world, taking care of the sheep. That's why he wrote these words:</w:t>
      </w:r>
    </w:p>
    <w:p w14:paraId="5D68B177" w14:textId="77777777" w:rsidR="000537E7" w:rsidRPr="000537E7" w:rsidRDefault="000537E7" w:rsidP="000537E7">
      <w:pPr>
        <w:spacing w:line="276" w:lineRule="auto"/>
        <w:rPr>
          <w:rFonts w:ascii="Calibri" w:hAnsi="Calibri"/>
        </w:rPr>
      </w:pPr>
    </w:p>
    <w:p w14:paraId="146D11E0" w14:textId="77777777" w:rsidR="000537E7" w:rsidRPr="000537E7" w:rsidRDefault="000537E7" w:rsidP="000537E7">
      <w:pPr>
        <w:spacing w:line="276" w:lineRule="auto"/>
        <w:rPr>
          <w:rFonts w:ascii="Calibri" w:hAnsi="Calibri"/>
        </w:rPr>
      </w:pPr>
      <w:r w:rsidRPr="000537E7">
        <w:rPr>
          <w:rFonts w:ascii="Calibri" w:hAnsi="Calibri"/>
        </w:rPr>
        <w:t>“The Lord is my shepherd; I have what I need. He lets me lie down in green pastures; he leads me beside quiet waters. He renews my life; he leads me along the right paths for his name’s sake. Even when I go through the darkest valley, I fear no danger, for you are with me; your rod and your staff—they comfort me. You prepare a table before me in the presence of my enemies; you anoint my head with oil; my cup overflows. Only goodness and faithful love will pursue me all the days of my life, and I will dwell in the house of the Lord as long as I live” (Psalm 23:1-6).</w:t>
      </w:r>
    </w:p>
    <w:p w14:paraId="37538A94" w14:textId="77777777" w:rsidR="000537E7" w:rsidRPr="000537E7" w:rsidRDefault="000537E7" w:rsidP="000537E7">
      <w:pPr>
        <w:spacing w:line="276" w:lineRule="auto"/>
        <w:rPr>
          <w:rFonts w:ascii="Calibri" w:hAnsi="Calibri"/>
        </w:rPr>
      </w:pPr>
    </w:p>
    <w:p w14:paraId="1AF81F31" w14:textId="77777777" w:rsidR="000537E7" w:rsidRPr="000537E7" w:rsidRDefault="000537E7" w:rsidP="000537E7">
      <w:pPr>
        <w:spacing w:line="276" w:lineRule="auto"/>
        <w:rPr>
          <w:rFonts w:ascii="Calibri" w:hAnsi="Calibri"/>
        </w:rPr>
      </w:pPr>
      <w:r w:rsidRPr="000537E7">
        <w:rPr>
          <w:rFonts w:ascii="Calibri" w:hAnsi="Calibri"/>
        </w:rPr>
        <w:t xml:space="preserve">Today let's look at four parts of the God who has got us. God meets our needs. I want to zero in really on verse 1. </w:t>
      </w:r>
    </w:p>
    <w:p w14:paraId="3BD162F5" w14:textId="77777777" w:rsidR="000537E7" w:rsidRPr="000537E7" w:rsidRDefault="000537E7" w:rsidP="000537E7">
      <w:pPr>
        <w:spacing w:line="276" w:lineRule="auto"/>
        <w:rPr>
          <w:rFonts w:ascii="Calibri" w:hAnsi="Calibri"/>
        </w:rPr>
      </w:pPr>
    </w:p>
    <w:p w14:paraId="6ACE27C5" w14:textId="77777777" w:rsidR="000537E7" w:rsidRPr="000537E7" w:rsidRDefault="000537E7" w:rsidP="000537E7">
      <w:pPr>
        <w:spacing w:line="276" w:lineRule="auto"/>
        <w:rPr>
          <w:rFonts w:ascii="Calibri" w:hAnsi="Calibri"/>
          <w:b/>
          <w:bCs/>
        </w:rPr>
      </w:pPr>
      <w:r w:rsidRPr="000537E7">
        <w:rPr>
          <w:rFonts w:ascii="Calibri" w:hAnsi="Calibri"/>
          <w:b/>
          <w:bCs/>
        </w:rPr>
        <w:t>1. The Lord is my God.</w:t>
      </w:r>
    </w:p>
    <w:p w14:paraId="01D89772" w14:textId="77777777" w:rsidR="000537E7" w:rsidRPr="000537E7" w:rsidRDefault="000537E7" w:rsidP="000537E7">
      <w:pPr>
        <w:spacing w:line="276" w:lineRule="auto"/>
        <w:rPr>
          <w:rFonts w:ascii="Calibri" w:hAnsi="Calibri"/>
        </w:rPr>
      </w:pPr>
    </w:p>
    <w:p w14:paraId="6D36B306" w14:textId="77777777" w:rsidR="000537E7" w:rsidRPr="000537E7" w:rsidRDefault="000537E7" w:rsidP="000537E7">
      <w:pPr>
        <w:spacing w:line="276" w:lineRule="auto"/>
        <w:rPr>
          <w:rFonts w:ascii="Calibri" w:hAnsi="Calibri"/>
        </w:rPr>
      </w:pPr>
      <w:r w:rsidRPr="000537E7">
        <w:rPr>
          <w:rFonts w:ascii="Calibri" w:hAnsi="Calibri"/>
        </w:rPr>
        <w:t xml:space="preserve">God meets my needs when the Lord is my God. </w:t>
      </w:r>
    </w:p>
    <w:p w14:paraId="667ED960" w14:textId="77777777" w:rsidR="000537E7" w:rsidRPr="000537E7" w:rsidRDefault="000537E7" w:rsidP="000537E7">
      <w:pPr>
        <w:spacing w:line="276" w:lineRule="auto"/>
        <w:rPr>
          <w:rFonts w:ascii="Calibri" w:hAnsi="Calibri"/>
        </w:rPr>
      </w:pPr>
    </w:p>
    <w:p w14:paraId="2B6633E2" w14:textId="77777777" w:rsidR="000537E7" w:rsidRPr="000537E7" w:rsidRDefault="000537E7" w:rsidP="000537E7">
      <w:pPr>
        <w:spacing w:line="276" w:lineRule="auto"/>
        <w:rPr>
          <w:rFonts w:ascii="Calibri" w:hAnsi="Calibri"/>
        </w:rPr>
      </w:pPr>
      <w:r w:rsidRPr="000537E7">
        <w:rPr>
          <w:rFonts w:ascii="Calibri" w:hAnsi="Calibri"/>
        </w:rPr>
        <w:t>“The LORD is my shepherd” (Psalm 23:1).</w:t>
      </w:r>
    </w:p>
    <w:p w14:paraId="0AE1302F" w14:textId="77777777" w:rsidR="000537E7" w:rsidRPr="000537E7" w:rsidRDefault="000537E7" w:rsidP="000537E7">
      <w:pPr>
        <w:spacing w:line="276" w:lineRule="auto"/>
        <w:rPr>
          <w:rFonts w:ascii="Calibri" w:hAnsi="Calibri"/>
        </w:rPr>
      </w:pPr>
    </w:p>
    <w:p w14:paraId="7C022EB2" w14:textId="362FA598" w:rsidR="000537E7" w:rsidRPr="000537E7" w:rsidRDefault="000537E7" w:rsidP="000537E7">
      <w:pPr>
        <w:spacing w:line="276" w:lineRule="auto"/>
        <w:rPr>
          <w:rFonts w:ascii="Calibri" w:hAnsi="Calibri"/>
        </w:rPr>
      </w:pPr>
      <w:r w:rsidRPr="000537E7">
        <w:rPr>
          <w:rFonts w:ascii="Calibri" w:hAnsi="Calibri"/>
        </w:rPr>
        <w:t xml:space="preserve">You ought to underline the word “LORD” because it is the word in the Hebrew language that is known as the word “Yahweh.” God has a lot of names in the Bible. A lot of names describe God. But whenever Yahweh is used, it is the power name of God. It is the name that was used when Moses split the Red Sea open. That was Yahweh that parted the waters in the book of Exodus. It was Yahweh that spoke to Moses in the burning bush. It was Yahweh that sent the ten plagues </w:t>
      </w:r>
      <w:r w:rsidRPr="000537E7">
        <w:rPr>
          <w:rFonts w:ascii="Calibri" w:hAnsi="Calibri"/>
        </w:rPr>
        <w:lastRenderedPageBreak/>
        <w:t xml:space="preserve">on Pharaoh in Egypt. When we see the word “Yahweh,” that's always the power name of God. It is also a name that is greatly revered. In fact, when the Hebrew people would read the scripture publicly, they would not say the name Yahweh because it was too sacred. It was too spiritual. They would skip over that. The only time the Hebrew people were allowed to say “Yahweh” out loud was when the priest on the Day of Atonement was in the Holy of Holies making the sacrifice for the sins of the people. So only one guy one time a year could say the name. It was so revered, it was so specific, it was so dynamic, it was so powerful, it was so respected. </w:t>
      </w:r>
    </w:p>
    <w:p w14:paraId="7AC668A2" w14:textId="77777777" w:rsidR="000537E7" w:rsidRPr="000537E7" w:rsidRDefault="000537E7" w:rsidP="000537E7">
      <w:pPr>
        <w:spacing w:line="276" w:lineRule="auto"/>
        <w:rPr>
          <w:rFonts w:ascii="Calibri" w:hAnsi="Calibri"/>
        </w:rPr>
      </w:pPr>
    </w:p>
    <w:p w14:paraId="28A9065D" w14:textId="7A9EA981" w:rsidR="000537E7" w:rsidRPr="000537E7" w:rsidRDefault="000537E7" w:rsidP="000537E7">
      <w:pPr>
        <w:spacing w:line="276" w:lineRule="auto"/>
        <w:rPr>
          <w:rFonts w:ascii="Calibri" w:hAnsi="Calibri"/>
        </w:rPr>
      </w:pPr>
      <w:r w:rsidRPr="000537E7">
        <w:rPr>
          <w:rFonts w:ascii="Calibri" w:hAnsi="Calibri"/>
        </w:rPr>
        <w:t xml:space="preserve">Notice he says here, “The LORD is my shepherd.” This is also the formal name of God. If God is the God who was powerful enough to create the heavens and the earth, and if He was powerful enough to set the planets into motion, and if He can meet the needs of billions of people all at one time, can He not be the leader of our life? It's the LORD who is to be our Shepherd. In other words, God is our muscle. </w:t>
      </w:r>
    </w:p>
    <w:p w14:paraId="7765ECD5" w14:textId="77777777" w:rsidR="000537E7" w:rsidRPr="000537E7" w:rsidRDefault="000537E7" w:rsidP="000537E7">
      <w:pPr>
        <w:spacing w:line="276" w:lineRule="auto"/>
        <w:rPr>
          <w:rFonts w:ascii="Calibri" w:hAnsi="Calibri"/>
        </w:rPr>
      </w:pPr>
    </w:p>
    <w:p w14:paraId="1C3B996C" w14:textId="00FF9DED" w:rsidR="000537E7" w:rsidRPr="000537E7" w:rsidRDefault="000537E7" w:rsidP="000537E7">
      <w:pPr>
        <w:spacing w:line="276" w:lineRule="auto"/>
        <w:rPr>
          <w:rFonts w:ascii="Calibri" w:hAnsi="Calibri"/>
        </w:rPr>
      </w:pPr>
      <w:r w:rsidRPr="000537E7">
        <w:rPr>
          <w:rFonts w:ascii="Calibri" w:hAnsi="Calibri"/>
        </w:rPr>
        <w:t xml:space="preserve">One of my favorite verses is in 2 Chronicles 20. It’s a story with King Jehoshaphat. The people say, “We don't know what to do, but our eyes are on you.” Isn’t that beautiful? When the Lord is our Shepherd, we may not know what to do, but our eyes are on Him. Our eyes are on Yahweh. Our eyes are on the God who is our Shepherd. We're not sure what to do. We're not sure what to say. We're not sure what decisions to make. But we're trusting that the Shepherd is the one who is going to lead us. We start with God and we turn to everybody else later. </w:t>
      </w:r>
    </w:p>
    <w:p w14:paraId="35798965" w14:textId="77777777" w:rsidR="000537E7" w:rsidRPr="000537E7" w:rsidRDefault="000537E7" w:rsidP="000537E7">
      <w:pPr>
        <w:spacing w:line="276" w:lineRule="auto"/>
        <w:rPr>
          <w:rFonts w:ascii="Calibri" w:hAnsi="Calibri"/>
        </w:rPr>
      </w:pPr>
    </w:p>
    <w:p w14:paraId="1298B445" w14:textId="77777777" w:rsidR="000537E7" w:rsidRPr="000537E7" w:rsidRDefault="000537E7" w:rsidP="000537E7">
      <w:pPr>
        <w:spacing w:line="276" w:lineRule="auto"/>
        <w:rPr>
          <w:rFonts w:ascii="Calibri" w:hAnsi="Calibri"/>
        </w:rPr>
      </w:pPr>
      <w:r w:rsidRPr="000537E7">
        <w:rPr>
          <w:rFonts w:ascii="Calibri" w:hAnsi="Calibri"/>
        </w:rPr>
        <w:t xml:space="preserve">The God who meets my needs, first of all, starts with understanding that the Lord is my God. </w:t>
      </w:r>
    </w:p>
    <w:p w14:paraId="074886F9" w14:textId="77777777" w:rsidR="000537E7" w:rsidRPr="000537E7" w:rsidRDefault="000537E7" w:rsidP="000537E7">
      <w:pPr>
        <w:spacing w:line="276" w:lineRule="auto"/>
        <w:rPr>
          <w:rFonts w:ascii="Calibri" w:hAnsi="Calibri"/>
        </w:rPr>
      </w:pPr>
    </w:p>
    <w:p w14:paraId="046EB203" w14:textId="77777777" w:rsidR="000537E7" w:rsidRPr="000537E7" w:rsidRDefault="000537E7" w:rsidP="000537E7">
      <w:pPr>
        <w:spacing w:line="276" w:lineRule="auto"/>
        <w:rPr>
          <w:rFonts w:ascii="Calibri" w:hAnsi="Calibri"/>
          <w:b/>
          <w:bCs/>
        </w:rPr>
      </w:pPr>
      <w:r w:rsidRPr="000537E7">
        <w:rPr>
          <w:rFonts w:ascii="Calibri" w:hAnsi="Calibri"/>
          <w:b/>
          <w:bCs/>
        </w:rPr>
        <w:t>2. I trust that He is, even when I’m not.</w:t>
      </w:r>
    </w:p>
    <w:p w14:paraId="25AFCF5E" w14:textId="77777777" w:rsidR="000537E7" w:rsidRPr="000537E7" w:rsidRDefault="000537E7" w:rsidP="000537E7">
      <w:pPr>
        <w:spacing w:line="276" w:lineRule="auto"/>
        <w:rPr>
          <w:rFonts w:ascii="Calibri" w:hAnsi="Calibri"/>
        </w:rPr>
      </w:pPr>
    </w:p>
    <w:p w14:paraId="64B31E6A" w14:textId="77777777" w:rsidR="000537E7" w:rsidRPr="000537E7" w:rsidRDefault="000537E7" w:rsidP="000537E7">
      <w:pPr>
        <w:spacing w:line="276" w:lineRule="auto"/>
        <w:rPr>
          <w:rFonts w:ascii="Calibri" w:hAnsi="Calibri"/>
        </w:rPr>
      </w:pPr>
      <w:r w:rsidRPr="000537E7">
        <w:rPr>
          <w:rFonts w:ascii="Calibri" w:hAnsi="Calibri"/>
        </w:rPr>
        <w:t xml:space="preserve">This is how God meets my needs. I trust that He is, even when I’m not. Now I've got some good days and bad days. I can be really on, sometimes I can be a little bit off. Maybe you too. God is always consistent. </w:t>
      </w:r>
    </w:p>
    <w:p w14:paraId="46A2BD79" w14:textId="77777777" w:rsidR="000537E7" w:rsidRPr="000537E7" w:rsidRDefault="000537E7" w:rsidP="000537E7">
      <w:pPr>
        <w:spacing w:line="276" w:lineRule="auto"/>
        <w:rPr>
          <w:rFonts w:ascii="Calibri" w:hAnsi="Calibri"/>
        </w:rPr>
      </w:pPr>
    </w:p>
    <w:p w14:paraId="6C4B932F" w14:textId="77777777" w:rsidR="000537E7" w:rsidRPr="000537E7" w:rsidRDefault="000537E7" w:rsidP="000537E7">
      <w:pPr>
        <w:spacing w:line="276" w:lineRule="auto"/>
        <w:rPr>
          <w:rFonts w:ascii="Calibri" w:hAnsi="Calibri"/>
        </w:rPr>
      </w:pPr>
      <w:r w:rsidRPr="000537E7">
        <w:rPr>
          <w:rFonts w:ascii="Calibri" w:hAnsi="Calibri"/>
        </w:rPr>
        <w:t xml:space="preserve">“The LORD </w:t>
      </w:r>
      <w:r w:rsidRPr="000537E7">
        <w:rPr>
          <w:rFonts w:ascii="Calibri" w:hAnsi="Calibri"/>
          <w:i/>
          <w:iCs/>
        </w:rPr>
        <w:t>is</w:t>
      </w:r>
      <w:r w:rsidRPr="000537E7">
        <w:rPr>
          <w:rFonts w:ascii="Calibri" w:hAnsi="Calibri"/>
        </w:rPr>
        <w:t xml:space="preserve"> my shepherd” (Psalm 23:1).</w:t>
      </w:r>
    </w:p>
    <w:p w14:paraId="2A5A762D" w14:textId="77777777" w:rsidR="000537E7" w:rsidRPr="000537E7" w:rsidRDefault="000537E7" w:rsidP="000537E7">
      <w:pPr>
        <w:spacing w:line="276" w:lineRule="auto"/>
        <w:rPr>
          <w:rFonts w:ascii="Calibri" w:hAnsi="Calibri"/>
        </w:rPr>
      </w:pPr>
    </w:p>
    <w:p w14:paraId="6B7458D0" w14:textId="77777777" w:rsidR="000537E7" w:rsidRPr="000537E7" w:rsidRDefault="000537E7" w:rsidP="000537E7">
      <w:pPr>
        <w:spacing w:line="276" w:lineRule="auto"/>
        <w:rPr>
          <w:rFonts w:ascii="Calibri" w:hAnsi="Calibri"/>
        </w:rPr>
      </w:pPr>
      <w:r w:rsidRPr="000537E7">
        <w:rPr>
          <w:rFonts w:ascii="Calibri" w:hAnsi="Calibri"/>
        </w:rPr>
        <w:t xml:space="preserve">Notice he doesn't say, “The LORD </w:t>
      </w:r>
      <w:r w:rsidRPr="000537E7">
        <w:rPr>
          <w:rFonts w:ascii="Calibri" w:hAnsi="Calibri"/>
          <w:i/>
          <w:iCs/>
        </w:rPr>
        <w:t>was</w:t>
      </w:r>
      <w:r w:rsidRPr="000537E7">
        <w:rPr>
          <w:rFonts w:ascii="Calibri" w:hAnsi="Calibri"/>
        </w:rPr>
        <w:t xml:space="preserve"> my shepherd,” or he didn't say, “The LORD </w:t>
      </w:r>
      <w:r w:rsidRPr="000537E7">
        <w:rPr>
          <w:rFonts w:ascii="Calibri" w:hAnsi="Calibri"/>
          <w:i/>
          <w:iCs/>
        </w:rPr>
        <w:t>might be sometime in the future</w:t>
      </w:r>
      <w:r w:rsidRPr="000537E7">
        <w:rPr>
          <w:rFonts w:ascii="Calibri" w:hAnsi="Calibri"/>
        </w:rPr>
        <w:t xml:space="preserve"> my shepherd.” “The LORD </w:t>
      </w:r>
      <w:r w:rsidRPr="000537E7">
        <w:rPr>
          <w:rFonts w:ascii="Calibri" w:hAnsi="Calibri"/>
          <w:i/>
          <w:iCs/>
        </w:rPr>
        <w:t xml:space="preserve">is </w:t>
      </w:r>
      <w:r w:rsidRPr="000537E7">
        <w:rPr>
          <w:rFonts w:ascii="Calibri" w:hAnsi="Calibri"/>
        </w:rPr>
        <w:t xml:space="preserve">my shepherd.” </w:t>
      </w:r>
    </w:p>
    <w:p w14:paraId="698013CE" w14:textId="77777777" w:rsidR="000537E7" w:rsidRPr="000537E7" w:rsidRDefault="000537E7" w:rsidP="000537E7">
      <w:pPr>
        <w:spacing w:line="276" w:lineRule="auto"/>
        <w:rPr>
          <w:rFonts w:ascii="Calibri" w:hAnsi="Calibri"/>
        </w:rPr>
      </w:pPr>
    </w:p>
    <w:p w14:paraId="7184A392" w14:textId="77777777" w:rsidR="000537E7" w:rsidRPr="000537E7" w:rsidRDefault="000537E7" w:rsidP="000537E7">
      <w:pPr>
        <w:spacing w:line="276" w:lineRule="auto"/>
        <w:rPr>
          <w:rFonts w:ascii="Calibri" w:hAnsi="Calibri"/>
        </w:rPr>
      </w:pPr>
      <w:r w:rsidRPr="000537E7">
        <w:rPr>
          <w:rFonts w:ascii="Calibri" w:hAnsi="Calibri"/>
        </w:rPr>
        <w:t xml:space="preserve">Here's what's so great. Sometimes we read Bible stories and we're like, “God was so awesome when Elijah was alive. God was amazing when Moses was leading the Israelites. God was even </w:t>
      </w:r>
      <w:r w:rsidRPr="000537E7">
        <w:rPr>
          <w:rFonts w:ascii="Calibri" w:hAnsi="Calibri"/>
        </w:rPr>
        <w:lastRenderedPageBreak/>
        <w:t>amazing when Simon Peter was walking on the water. What does that mean today? What does it have to do with my life? What does that mean today in the 21</w:t>
      </w:r>
      <w:r w:rsidRPr="000537E7">
        <w:rPr>
          <w:rFonts w:ascii="Calibri" w:hAnsi="Calibri"/>
          <w:vertAlign w:val="superscript"/>
        </w:rPr>
        <w:t>st</w:t>
      </w:r>
      <w:r w:rsidRPr="000537E7">
        <w:rPr>
          <w:rFonts w:ascii="Calibri" w:hAnsi="Calibri"/>
        </w:rPr>
        <w:t xml:space="preserve"> century?” The same God that was, is the same God who is, and is also the same God that will be. The LORD </w:t>
      </w:r>
      <w:r w:rsidRPr="000537E7">
        <w:rPr>
          <w:rFonts w:ascii="Calibri" w:hAnsi="Calibri"/>
          <w:i/>
          <w:iCs/>
        </w:rPr>
        <w:t>is</w:t>
      </w:r>
      <w:r w:rsidRPr="000537E7">
        <w:rPr>
          <w:rFonts w:ascii="Calibri" w:hAnsi="Calibri"/>
        </w:rPr>
        <w:t xml:space="preserve"> my shepherd. Not </w:t>
      </w:r>
      <w:r w:rsidRPr="000537E7">
        <w:rPr>
          <w:rFonts w:ascii="Calibri" w:hAnsi="Calibri"/>
          <w:i/>
          <w:iCs/>
        </w:rPr>
        <w:t>was</w:t>
      </w:r>
      <w:r w:rsidRPr="000537E7">
        <w:rPr>
          <w:rFonts w:ascii="Calibri" w:hAnsi="Calibri"/>
        </w:rPr>
        <w:t xml:space="preserve">, but </w:t>
      </w:r>
      <w:r w:rsidRPr="000537E7">
        <w:rPr>
          <w:rFonts w:ascii="Calibri" w:hAnsi="Calibri"/>
          <w:i/>
          <w:iCs/>
        </w:rPr>
        <w:t>is.</w:t>
      </w:r>
      <w:r w:rsidRPr="000537E7">
        <w:rPr>
          <w:rFonts w:ascii="Calibri" w:hAnsi="Calibri"/>
        </w:rPr>
        <w:t xml:space="preserve"> In other words, He’s a right-now God. God cares about you today. God cares about you in the present. He is still parting waters, He is still making the sun stand still, He is still raising dead things back to life. He is the Lord and the Lord is.</w:t>
      </w:r>
    </w:p>
    <w:p w14:paraId="0883FACC" w14:textId="77777777" w:rsidR="000537E7" w:rsidRPr="000537E7" w:rsidRDefault="000537E7" w:rsidP="000537E7">
      <w:pPr>
        <w:spacing w:line="276" w:lineRule="auto"/>
        <w:rPr>
          <w:rFonts w:ascii="Calibri" w:hAnsi="Calibri"/>
        </w:rPr>
      </w:pPr>
    </w:p>
    <w:p w14:paraId="4A39272B" w14:textId="77777777" w:rsidR="000537E7" w:rsidRPr="000537E7" w:rsidRDefault="000537E7" w:rsidP="000537E7">
      <w:pPr>
        <w:spacing w:line="276" w:lineRule="auto"/>
        <w:rPr>
          <w:rFonts w:ascii="Calibri" w:hAnsi="Calibri"/>
        </w:rPr>
      </w:pPr>
      <w:r w:rsidRPr="000537E7">
        <w:rPr>
          <w:rFonts w:ascii="Calibri" w:hAnsi="Calibri"/>
        </w:rPr>
        <w:t>“I, Yahweh, have not changed” (Malachi 3:6).</w:t>
      </w:r>
    </w:p>
    <w:p w14:paraId="0DA08C45" w14:textId="77777777" w:rsidR="000537E7" w:rsidRPr="000537E7" w:rsidRDefault="000537E7" w:rsidP="000537E7">
      <w:pPr>
        <w:spacing w:line="276" w:lineRule="auto"/>
        <w:rPr>
          <w:rFonts w:ascii="Calibri" w:hAnsi="Calibri"/>
        </w:rPr>
      </w:pPr>
    </w:p>
    <w:p w14:paraId="6331D8E7" w14:textId="77777777" w:rsidR="000537E7" w:rsidRPr="000537E7" w:rsidRDefault="000537E7" w:rsidP="000537E7">
      <w:pPr>
        <w:spacing w:line="276" w:lineRule="auto"/>
        <w:rPr>
          <w:rFonts w:ascii="Calibri" w:hAnsi="Calibri"/>
        </w:rPr>
      </w:pPr>
      <w:r w:rsidRPr="000537E7">
        <w:rPr>
          <w:rFonts w:ascii="Calibri" w:hAnsi="Calibri"/>
        </w:rPr>
        <w:t xml:space="preserve">In other words, the same stuff I was doing when I created the heavens and the earth is the same stuff that I'm doing today, and the same thing I will be doing in future generations. </w:t>
      </w:r>
    </w:p>
    <w:p w14:paraId="0A5B0BB5" w14:textId="77777777" w:rsidR="000537E7" w:rsidRPr="000537E7" w:rsidRDefault="000537E7" w:rsidP="000537E7">
      <w:pPr>
        <w:spacing w:line="276" w:lineRule="auto"/>
        <w:rPr>
          <w:rFonts w:ascii="Calibri" w:hAnsi="Calibri"/>
        </w:rPr>
      </w:pPr>
    </w:p>
    <w:p w14:paraId="61DCE6E8" w14:textId="77777777" w:rsidR="000537E7" w:rsidRPr="000537E7" w:rsidRDefault="000537E7" w:rsidP="000537E7">
      <w:pPr>
        <w:spacing w:line="276" w:lineRule="auto"/>
        <w:rPr>
          <w:rFonts w:ascii="Calibri" w:hAnsi="Calibri"/>
        </w:rPr>
      </w:pPr>
      <w:r w:rsidRPr="000537E7">
        <w:rPr>
          <w:rFonts w:ascii="Calibri" w:hAnsi="Calibri"/>
        </w:rPr>
        <w:t xml:space="preserve">People change their minds. God is remarkably consistent. Think about this today. Everything in your life is changing. Some of you got some news today, things are changing. Your job is changing. Your body is changing. Your finances are changing. Your relationships are changing. Your marriage, your family is changing. Everything is changing. How can we stay faithful? How can we be encouraged? How can we be full of faith when everything is moving all at the same time? The answer is God. God </w:t>
      </w:r>
      <w:r w:rsidRPr="000537E7">
        <w:rPr>
          <w:rFonts w:ascii="Calibri" w:hAnsi="Calibri"/>
          <w:i/>
          <w:iCs/>
        </w:rPr>
        <w:t>is</w:t>
      </w:r>
      <w:r w:rsidRPr="000537E7">
        <w:rPr>
          <w:rFonts w:ascii="Calibri" w:hAnsi="Calibri"/>
        </w:rPr>
        <w:t xml:space="preserve">. God is remarkably consistent. God is always the same. If we will learn to build our lives around the one who never changes, we will have a sense of stability and faithfulness that exceeds all of the changes that are constantly going on around us. </w:t>
      </w:r>
    </w:p>
    <w:p w14:paraId="72934F69" w14:textId="77777777" w:rsidR="000537E7" w:rsidRPr="000537E7" w:rsidRDefault="000537E7" w:rsidP="000537E7">
      <w:pPr>
        <w:spacing w:line="276" w:lineRule="auto"/>
        <w:rPr>
          <w:rFonts w:ascii="Calibri" w:hAnsi="Calibri"/>
        </w:rPr>
      </w:pPr>
    </w:p>
    <w:p w14:paraId="185A5606" w14:textId="77777777" w:rsidR="000537E7" w:rsidRPr="000537E7" w:rsidRDefault="000537E7" w:rsidP="000537E7">
      <w:pPr>
        <w:spacing w:line="276" w:lineRule="auto"/>
        <w:rPr>
          <w:rFonts w:ascii="Calibri" w:hAnsi="Calibri"/>
        </w:rPr>
      </w:pPr>
      <w:r w:rsidRPr="000537E7">
        <w:rPr>
          <w:rFonts w:ascii="Calibri" w:hAnsi="Calibri"/>
        </w:rPr>
        <w:t xml:space="preserve">Let me give a few examples. </w:t>
      </w:r>
    </w:p>
    <w:p w14:paraId="5CA2E6CA" w14:textId="77777777" w:rsidR="000537E7" w:rsidRPr="000537E7" w:rsidRDefault="000537E7" w:rsidP="000537E7">
      <w:pPr>
        <w:spacing w:line="276" w:lineRule="auto"/>
        <w:rPr>
          <w:rFonts w:ascii="Calibri" w:hAnsi="Calibri"/>
        </w:rPr>
      </w:pPr>
    </w:p>
    <w:p w14:paraId="707CBF94" w14:textId="77777777" w:rsidR="000537E7" w:rsidRPr="000537E7" w:rsidRDefault="000537E7" w:rsidP="000537E7">
      <w:pPr>
        <w:spacing w:line="276" w:lineRule="auto"/>
        <w:rPr>
          <w:rFonts w:ascii="Calibri" w:hAnsi="Calibri"/>
        </w:rPr>
      </w:pPr>
      <w:r w:rsidRPr="000537E7">
        <w:rPr>
          <w:rFonts w:ascii="Calibri" w:hAnsi="Calibri"/>
        </w:rPr>
        <w:t xml:space="preserve">I’m fully forgiven and free from all shame and condemnation – Romans 8:1-2. </w:t>
      </w:r>
    </w:p>
    <w:p w14:paraId="7CCE75B1" w14:textId="77777777" w:rsidR="000537E7" w:rsidRPr="000537E7" w:rsidRDefault="000537E7" w:rsidP="000537E7">
      <w:pPr>
        <w:spacing w:line="276" w:lineRule="auto"/>
        <w:rPr>
          <w:rFonts w:ascii="Calibri" w:hAnsi="Calibri"/>
        </w:rPr>
      </w:pPr>
    </w:p>
    <w:p w14:paraId="1785FAEB" w14:textId="77777777" w:rsidR="000537E7" w:rsidRPr="000537E7" w:rsidRDefault="000537E7" w:rsidP="000537E7">
      <w:pPr>
        <w:spacing w:line="276" w:lineRule="auto"/>
        <w:rPr>
          <w:rFonts w:ascii="Calibri" w:hAnsi="Calibri"/>
        </w:rPr>
      </w:pPr>
      <w:r w:rsidRPr="000537E7">
        <w:rPr>
          <w:rFonts w:ascii="Calibri" w:hAnsi="Calibri"/>
        </w:rPr>
        <w:t>The LORD is.</w:t>
      </w:r>
    </w:p>
    <w:p w14:paraId="09F7C757" w14:textId="77777777" w:rsidR="000537E7" w:rsidRPr="000537E7" w:rsidRDefault="000537E7" w:rsidP="000537E7">
      <w:pPr>
        <w:spacing w:line="276" w:lineRule="auto"/>
        <w:rPr>
          <w:rFonts w:ascii="Calibri" w:hAnsi="Calibri"/>
        </w:rPr>
      </w:pPr>
    </w:p>
    <w:p w14:paraId="01A71067" w14:textId="77777777" w:rsidR="000537E7" w:rsidRPr="000537E7" w:rsidRDefault="000537E7" w:rsidP="000537E7">
      <w:pPr>
        <w:spacing w:line="276" w:lineRule="auto"/>
        <w:rPr>
          <w:rFonts w:ascii="Calibri" w:hAnsi="Calibri"/>
        </w:rPr>
      </w:pPr>
      <w:r w:rsidRPr="000537E7">
        <w:rPr>
          <w:rFonts w:ascii="Calibri" w:hAnsi="Calibri"/>
        </w:rPr>
        <w:t xml:space="preserve">Proverbs 3:5-6 – I have no fear or anxiety because I trust that the Lord is always with me. </w:t>
      </w:r>
    </w:p>
    <w:p w14:paraId="012CF0F3" w14:textId="77777777" w:rsidR="000537E7" w:rsidRPr="000537E7" w:rsidRDefault="000537E7" w:rsidP="000537E7">
      <w:pPr>
        <w:spacing w:line="276" w:lineRule="auto"/>
        <w:rPr>
          <w:rFonts w:ascii="Calibri" w:hAnsi="Calibri"/>
        </w:rPr>
      </w:pPr>
    </w:p>
    <w:p w14:paraId="3424503A" w14:textId="77777777" w:rsidR="000537E7" w:rsidRPr="000537E7" w:rsidRDefault="000537E7" w:rsidP="000537E7">
      <w:pPr>
        <w:spacing w:line="276" w:lineRule="auto"/>
        <w:rPr>
          <w:rFonts w:ascii="Calibri" w:hAnsi="Calibri"/>
        </w:rPr>
      </w:pPr>
      <w:r w:rsidRPr="000537E7">
        <w:rPr>
          <w:rFonts w:ascii="Calibri" w:hAnsi="Calibri"/>
        </w:rPr>
        <w:t xml:space="preserve">Colossians 1:24-29 – I’m able to fulfill the calling that God has placed on my life, because God is. </w:t>
      </w:r>
    </w:p>
    <w:p w14:paraId="70269E04" w14:textId="77777777" w:rsidR="000537E7" w:rsidRPr="000537E7" w:rsidRDefault="000537E7" w:rsidP="000537E7">
      <w:pPr>
        <w:spacing w:line="276" w:lineRule="auto"/>
        <w:rPr>
          <w:rFonts w:ascii="Calibri" w:hAnsi="Calibri"/>
        </w:rPr>
      </w:pPr>
    </w:p>
    <w:p w14:paraId="1488E1F3" w14:textId="77777777" w:rsidR="000537E7" w:rsidRPr="000537E7" w:rsidRDefault="000537E7" w:rsidP="000537E7">
      <w:pPr>
        <w:spacing w:line="276" w:lineRule="auto"/>
        <w:rPr>
          <w:rFonts w:ascii="Calibri" w:hAnsi="Calibri"/>
        </w:rPr>
      </w:pPr>
      <w:r w:rsidRPr="000537E7">
        <w:rPr>
          <w:rFonts w:ascii="Calibri" w:hAnsi="Calibri"/>
        </w:rPr>
        <w:t xml:space="preserve">Philippians 4:13 – I am fully resourced to do everything that God has called me to do. </w:t>
      </w:r>
    </w:p>
    <w:p w14:paraId="6250E517" w14:textId="77777777" w:rsidR="000537E7" w:rsidRPr="000537E7" w:rsidRDefault="000537E7" w:rsidP="000537E7">
      <w:pPr>
        <w:spacing w:line="276" w:lineRule="auto"/>
        <w:rPr>
          <w:rFonts w:ascii="Calibri" w:hAnsi="Calibri"/>
        </w:rPr>
      </w:pPr>
    </w:p>
    <w:p w14:paraId="54719DF0" w14:textId="77777777" w:rsidR="000537E7" w:rsidRPr="000537E7" w:rsidRDefault="000537E7" w:rsidP="000537E7">
      <w:pPr>
        <w:spacing w:line="276" w:lineRule="auto"/>
        <w:rPr>
          <w:rFonts w:ascii="Calibri" w:hAnsi="Calibri"/>
        </w:rPr>
      </w:pPr>
      <w:r w:rsidRPr="000537E7">
        <w:rPr>
          <w:rFonts w:ascii="Calibri" w:hAnsi="Calibri"/>
        </w:rPr>
        <w:t xml:space="preserve">James 1:5 – I have the wisdom of the Lord concerning every decision. </w:t>
      </w:r>
    </w:p>
    <w:p w14:paraId="25C4E053" w14:textId="77777777" w:rsidR="000537E7" w:rsidRPr="000537E7" w:rsidRDefault="000537E7" w:rsidP="000537E7">
      <w:pPr>
        <w:spacing w:line="276" w:lineRule="auto"/>
        <w:rPr>
          <w:rFonts w:ascii="Calibri" w:hAnsi="Calibri"/>
        </w:rPr>
      </w:pPr>
    </w:p>
    <w:p w14:paraId="0CDE855B" w14:textId="7F79A08C" w:rsidR="000537E7" w:rsidRPr="000537E7" w:rsidRDefault="000537E7" w:rsidP="000537E7">
      <w:pPr>
        <w:spacing w:line="276" w:lineRule="auto"/>
        <w:rPr>
          <w:rFonts w:ascii="Calibri" w:hAnsi="Calibri"/>
        </w:rPr>
      </w:pPr>
      <w:r w:rsidRPr="000537E7">
        <w:rPr>
          <w:rFonts w:ascii="Calibri" w:hAnsi="Calibri"/>
        </w:rPr>
        <w:t xml:space="preserve">Here’s where Christian people get into a problem. Sometimes you can be a Christian, but you can look at your circumstances like an atheist. Is there a difference in the way that you deal </w:t>
      </w:r>
      <w:r w:rsidRPr="000537E7">
        <w:rPr>
          <w:rFonts w:ascii="Calibri" w:hAnsi="Calibri"/>
        </w:rPr>
        <w:lastRenderedPageBreak/>
        <w:t>with your problems than your next-door neighbor who doesn't know the Lord? I hope that there is. But sometimes we say we believe in Jesus, and we can say we love the Bible, and we love the Lord and all that. But when it comes to our own experiences</w:t>
      </w:r>
      <w:r w:rsidR="00BD6468">
        <w:rPr>
          <w:rFonts w:ascii="Calibri" w:hAnsi="Calibri"/>
        </w:rPr>
        <w:t>,</w:t>
      </w:r>
      <w:r w:rsidRPr="000537E7">
        <w:rPr>
          <w:rFonts w:ascii="Calibri" w:hAnsi="Calibri"/>
        </w:rPr>
        <w:t xml:space="preserve"> the way that we live, and the way that we panic, and the way that we worry, and the way that we handle things, we can act almost like a practical atheist even though we say that we have faith. Worry is simply practical atheism. It says, “I don't believe that the Lord is my Shepherd. I believe that maybe God is other people’s Shepherd. I believe that God helps some of those old guys in the Bible a long time ago. Yeah, I don't have a problem with that.” But do you believe that God can work in your life? Do you believe that the Lord </w:t>
      </w:r>
      <w:r w:rsidRPr="000537E7">
        <w:rPr>
          <w:rFonts w:ascii="Calibri" w:hAnsi="Calibri"/>
          <w:i/>
          <w:iCs/>
        </w:rPr>
        <w:t xml:space="preserve">is </w:t>
      </w:r>
      <w:r w:rsidRPr="000537E7">
        <w:rPr>
          <w:rFonts w:ascii="Calibri" w:hAnsi="Calibri"/>
        </w:rPr>
        <w:t xml:space="preserve">or do you just believe that the Lord </w:t>
      </w:r>
      <w:r w:rsidRPr="000537E7">
        <w:rPr>
          <w:rFonts w:ascii="Calibri" w:hAnsi="Calibri"/>
          <w:i/>
          <w:iCs/>
        </w:rPr>
        <w:t>was</w:t>
      </w:r>
      <w:r w:rsidRPr="000537E7">
        <w:rPr>
          <w:rFonts w:ascii="Calibri" w:hAnsi="Calibri"/>
        </w:rPr>
        <w:t xml:space="preserve">? The LORD </w:t>
      </w:r>
      <w:r w:rsidRPr="000537E7">
        <w:rPr>
          <w:rFonts w:ascii="Calibri" w:hAnsi="Calibri"/>
          <w:i/>
          <w:iCs/>
        </w:rPr>
        <w:t>is</w:t>
      </w:r>
      <w:r w:rsidRPr="000537E7">
        <w:rPr>
          <w:rFonts w:ascii="Calibri" w:hAnsi="Calibri"/>
        </w:rPr>
        <w:t xml:space="preserve"> my shepherd? </w:t>
      </w:r>
    </w:p>
    <w:p w14:paraId="4FAEA62F" w14:textId="77777777" w:rsidR="000537E7" w:rsidRPr="000537E7" w:rsidRDefault="000537E7" w:rsidP="000537E7">
      <w:pPr>
        <w:spacing w:line="276" w:lineRule="auto"/>
        <w:rPr>
          <w:rFonts w:ascii="Calibri" w:hAnsi="Calibri"/>
        </w:rPr>
      </w:pPr>
    </w:p>
    <w:p w14:paraId="7A2A46C4" w14:textId="77777777" w:rsidR="000537E7" w:rsidRPr="000537E7" w:rsidRDefault="000537E7" w:rsidP="000537E7">
      <w:pPr>
        <w:spacing w:line="276" w:lineRule="auto"/>
        <w:rPr>
          <w:rFonts w:ascii="Calibri" w:hAnsi="Calibri"/>
        </w:rPr>
      </w:pPr>
      <w:r w:rsidRPr="000537E7">
        <w:rPr>
          <w:rFonts w:ascii="Calibri" w:hAnsi="Calibri"/>
        </w:rPr>
        <w:t xml:space="preserve">I'm so thankful that God </w:t>
      </w:r>
      <w:r w:rsidRPr="000537E7">
        <w:rPr>
          <w:rFonts w:ascii="Calibri" w:hAnsi="Calibri"/>
          <w:i/>
          <w:iCs/>
        </w:rPr>
        <w:t>is</w:t>
      </w:r>
      <w:r w:rsidRPr="000537E7">
        <w:rPr>
          <w:rFonts w:ascii="Calibri" w:hAnsi="Calibri"/>
        </w:rPr>
        <w:t xml:space="preserve"> when I'm not. God meets my needs. </w:t>
      </w:r>
    </w:p>
    <w:p w14:paraId="42E9CA69" w14:textId="77777777" w:rsidR="000537E7" w:rsidRPr="000537E7" w:rsidRDefault="000537E7" w:rsidP="000537E7">
      <w:pPr>
        <w:spacing w:line="276" w:lineRule="auto"/>
        <w:rPr>
          <w:rFonts w:ascii="Calibri" w:hAnsi="Calibri"/>
        </w:rPr>
      </w:pPr>
    </w:p>
    <w:p w14:paraId="1E06E5B4" w14:textId="77777777" w:rsidR="000537E7" w:rsidRPr="000537E7" w:rsidRDefault="000537E7" w:rsidP="000537E7">
      <w:pPr>
        <w:spacing w:line="276" w:lineRule="auto"/>
        <w:rPr>
          <w:rFonts w:ascii="Calibri" w:hAnsi="Calibri"/>
          <w:b/>
          <w:bCs/>
        </w:rPr>
      </w:pPr>
      <w:r w:rsidRPr="000537E7">
        <w:rPr>
          <w:rFonts w:ascii="Calibri" w:hAnsi="Calibri"/>
          <w:b/>
          <w:bCs/>
        </w:rPr>
        <w:t>3. I’m personally connected.</w:t>
      </w:r>
    </w:p>
    <w:p w14:paraId="09A6EFC7" w14:textId="77777777" w:rsidR="000537E7" w:rsidRPr="000537E7" w:rsidRDefault="000537E7" w:rsidP="000537E7">
      <w:pPr>
        <w:spacing w:line="276" w:lineRule="auto"/>
        <w:rPr>
          <w:rFonts w:ascii="Calibri" w:hAnsi="Calibri"/>
        </w:rPr>
      </w:pPr>
    </w:p>
    <w:p w14:paraId="64496069" w14:textId="77777777" w:rsidR="000537E7" w:rsidRPr="000537E7" w:rsidRDefault="000537E7" w:rsidP="000537E7">
      <w:pPr>
        <w:spacing w:line="276" w:lineRule="auto"/>
        <w:rPr>
          <w:rFonts w:ascii="Calibri" w:hAnsi="Calibri"/>
        </w:rPr>
      </w:pPr>
      <w:r w:rsidRPr="000537E7">
        <w:rPr>
          <w:rFonts w:ascii="Calibri" w:hAnsi="Calibri"/>
        </w:rPr>
        <w:t>God meets my needs when I’m personally connected to Him.</w:t>
      </w:r>
    </w:p>
    <w:p w14:paraId="6E04820B" w14:textId="77777777" w:rsidR="000537E7" w:rsidRPr="000537E7" w:rsidRDefault="000537E7" w:rsidP="000537E7">
      <w:pPr>
        <w:spacing w:line="276" w:lineRule="auto"/>
        <w:rPr>
          <w:rFonts w:ascii="Calibri" w:hAnsi="Calibri"/>
        </w:rPr>
      </w:pPr>
    </w:p>
    <w:p w14:paraId="3DFDE166" w14:textId="77777777" w:rsidR="000537E7" w:rsidRPr="000537E7" w:rsidRDefault="000537E7" w:rsidP="000537E7">
      <w:pPr>
        <w:spacing w:line="276" w:lineRule="auto"/>
        <w:rPr>
          <w:rFonts w:ascii="Calibri" w:hAnsi="Calibri"/>
        </w:rPr>
      </w:pPr>
      <w:r w:rsidRPr="000537E7">
        <w:rPr>
          <w:rFonts w:ascii="Calibri" w:hAnsi="Calibri"/>
        </w:rPr>
        <w:t xml:space="preserve">“The LORD is </w:t>
      </w:r>
      <w:r w:rsidRPr="000537E7">
        <w:rPr>
          <w:rFonts w:ascii="Calibri" w:hAnsi="Calibri"/>
          <w:i/>
          <w:iCs/>
        </w:rPr>
        <w:t xml:space="preserve">my </w:t>
      </w:r>
      <w:r w:rsidRPr="000537E7">
        <w:rPr>
          <w:rFonts w:ascii="Calibri" w:hAnsi="Calibri"/>
        </w:rPr>
        <w:t>shepherd” (Psalm 23:1).</w:t>
      </w:r>
    </w:p>
    <w:p w14:paraId="4FBCD434" w14:textId="77777777" w:rsidR="000537E7" w:rsidRPr="000537E7" w:rsidRDefault="000537E7" w:rsidP="000537E7">
      <w:pPr>
        <w:spacing w:line="276" w:lineRule="auto"/>
        <w:rPr>
          <w:rFonts w:ascii="Calibri" w:hAnsi="Calibri"/>
        </w:rPr>
      </w:pPr>
    </w:p>
    <w:p w14:paraId="1A25BA0A" w14:textId="77777777" w:rsidR="000537E7" w:rsidRPr="000537E7" w:rsidRDefault="000537E7" w:rsidP="000537E7">
      <w:pPr>
        <w:spacing w:line="276" w:lineRule="auto"/>
        <w:rPr>
          <w:rFonts w:ascii="Calibri" w:hAnsi="Calibri"/>
        </w:rPr>
      </w:pPr>
      <w:r w:rsidRPr="000537E7">
        <w:rPr>
          <w:rFonts w:ascii="Calibri" w:hAnsi="Calibri"/>
        </w:rPr>
        <w:t xml:space="preserve">The LORD is </w:t>
      </w:r>
      <w:proofErr w:type="gramStart"/>
      <w:r w:rsidRPr="000537E7">
        <w:rPr>
          <w:rFonts w:ascii="Calibri" w:hAnsi="Calibri"/>
          <w:i/>
          <w:iCs/>
        </w:rPr>
        <w:t>my</w:t>
      </w:r>
      <w:proofErr w:type="gramEnd"/>
      <w:r w:rsidRPr="000537E7">
        <w:rPr>
          <w:rFonts w:ascii="Calibri" w:hAnsi="Calibri"/>
          <w:i/>
          <w:iCs/>
        </w:rPr>
        <w:t xml:space="preserve">. </w:t>
      </w:r>
      <w:r w:rsidRPr="000537E7">
        <w:rPr>
          <w:rFonts w:ascii="Calibri" w:hAnsi="Calibri"/>
        </w:rPr>
        <w:t>It doesn't say that He's</w:t>
      </w:r>
      <w:r w:rsidRPr="000537E7">
        <w:rPr>
          <w:rFonts w:ascii="Calibri" w:hAnsi="Calibri"/>
          <w:i/>
          <w:iCs/>
        </w:rPr>
        <w:t xml:space="preserve"> a</w:t>
      </w:r>
      <w:r w:rsidRPr="000537E7">
        <w:rPr>
          <w:rFonts w:ascii="Calibri" w:hAnsi="Calibri"/>
        </w:rPr>
        <w:t xml:space="preserve"> shepherd. It doesn't even say He's </w:t>
      </w:r>
      <w:r w:rsidRPr="000537E7">
        <w:rPr>
          <w:rFonts w:ascii="Calibri" w:hAnsi="Calibri"/>
          <w:i/>
          <w:iCs/>
        </w:rPr>
        <w:t xml:space="preserve">the </w:t>
      </w:r>
      <w:r w:rsidRPr="000537E7">
        <w:rPr>
          <w:rFonts w:ascii="Calibri" w:hAnsi="Calibri"/>
        </w:rPr>
        <w:t xml:space="preserve">shepherd. It says that He's </w:t>
      </w:r>
      <w:r w:rsidRPr="000537E7">
        <w:rPr>
          <w:rFonts w:ascii="Calibri" w:hAnsi="Calibri"/>
          <w:i/>
          <w:iCs/>
        </w:rPr>
        <w:t>my</w:t>
      </w:r>
      <w:r w:rsidRPr="000537E7">
        <w:rPr>
          <w:rFonts w:ascii="Calibri" w:hAnsi="Calibri"/>
        </w:rPr>
        <w:t xml:space="preserve"> shepherd. God wants to personally be connected to you. The LORD is </w:t>
      </w:r>
      <w:r w:rsidRPr="000537E7">
        <w:rPr>
          <w:rFonts w:ascii="Calibri" w:hAnsi="Calibri"/>
          <w:i/>
          <w:iCs/>
        </w:rPr>
        <w:t xml:space="preserve">my </w:t>
      </w:r>
      <w:r w:rsidRPr="000537E7">
        <w:rPr>
          <w:rFonts w:ascii="Calibri" w:hAnsi="Calibri"/>
        </w:rPr>
        <w:t xml:space="preserve">shepherd. Seventeen times in Psalm 23 personal pronouns are used – I, my, me. It's an intensely personal psalm. </w:t>
      </w:r>
    </w:p>
    <w:p w14:paraId="345EE1BB" w14:textId="77777777" w:rsidR="000537E7" w:rsidRPr="000537E7" w:rsidRDefault="000537E7" w:rsidP="000537E7">
      <w:pPr>
        <w:spacing w:line="276" w:lineRule="auto"/>
        <w:rPr>
          <w:rFonts w:ascii="Calibri" w:hAnsi="Calibri"/>
        </w:rPr>
      </w:pPr>
    </w:p>
    <w:p w14:paraId="3706A371" w14:textId="77777777" w:rsidR="000537E7" w:rsidRPr="000537E7" w:rsidRDefault="000537E7" w:rsidP="000537E7">
      <w:pPr>
        <w:spacing w:line="276" w:lineRule="auto"/>
        <w:rPr>
          <w:rFonts w:ascii="Calibri" w:hAnsi="Calibri"/>
        </w:rPr>
      </w:pPr>
      <w:r w:rsidRPr="000537E7">
        <w:rPr>
          <w:rFonts w:ascii="Calibri" w:hAnsi="Calibri"/>
        </w:rPr>
        <w:t xml:space="preserve">In other words, God is not just a generic deity. But He is one that wants to be known and He is one that knows. Shepherds were notorious for naming their sheep in the flock. They weren't like, “That's old 99 over there. That's 31 over here.” No, they named the sheep. They named the sheep Tinkerbell, Fluffy, Spotty, Old Wanderer. (That's a great name for a sheep, isn't it? It's always wandering off – Old Wanderer.) Spot, </w:t>
      </w:r>
      <w:proofErr w:type="spellStart"/>
      <w:r w:rsidRPr="000537E7">
        <w:rPr>
          <w:rFonts w:ascii="Calibri" w:hAnsi="Calibri"/>
        </w:rPr>
        <w:t>Limpy</w:t>
      </w:r>
      <w:proofErr w:type="spellEnd"/>
      <w:r w:rsidRPr="000537E7">
        <w:rPr>
          <w:rFonts w:ascii="Calibri" w:hAnsi="Calibri"/>
        </w:rPr>
        <w:t xml:space="preserve">. Whatever it may be. These are names for sheep. The shepherd would name the sheep because he was with the sheep all the time. David is playing on that theme and that connection as he says, “The LORD is </w:t>
      </w:r>
      <w:r w:rsidRPr="000537E7">
        <w:rPr>
          <w:rFonts w:ascii="Calibri" w:hAnsi="Calibri"/>
          <w:i/>
          <w:iCs/>
        </w:rPr>
        <w:t>my</w:t>
      </w:r>
      <w:r w:rsidRPr="000537E7">
        <w:rPr>
          <w:rFonts w:ascii="Calibri" w:hAnsi="Calibri"/>
        </w:rPr>
        <w:t xml:space="preserve"> shepherd.” He knows us. </w:t>
      </w:r>
    </w:p>
    <w:p w14:paraId="14B8FE18" w14:textId="77777777" w:rsidR="000537E7" w:rsidRPr="000537E7" w:rsidRDefault="000537E7" w:rsidP="000537E7">
      <w:pPr>
        <w:spacing w:line="276" w:lineRule="auto"/>
        <w:rPr>
          <w:rFonts w:ascii="Calibri" w:hAnsi="Calibri"/>
        </w:rPr>
      </w:pPr>
    </w:p>
    <w:p w14:paraId="17F8A29B" w14:textId="77777777" w:rsidR="000537E7" w:rsidRPr="000537E7" w:rsidRDefault="000537E7" w:rsidP="000537E7">
      <w:pPr>
        <w:spacing w:line="276" w:lineRule="auto"/>
        <w:rPr>
          <w:rFonts w:ascii="Calibri" w:hAnsi="Calibri"/>
        </w:rPr>
      </w:pPr>
      <w:r w:rsidRPr="000537E7">
        <w:rPr>
          <w:rFonts w:ascii="Calibri" w:hAnsi="Calibri"/>
        </w:rPr>
        <w:t xml:space="preserve">In other words, you have a unique relationship with God. Here's why your relationship with God is different from everybody else's. It’s because nobody has been through the things that you've been through. God has met your needs in different ways than the people that are sitting next to you. God has intervened in your life in different circumstances, in different ways. You have a </w:t>
      </w:r>
      <w:r w:rsidRPr="000537E7">
        <w:rPr>
          <w:rFonts w:ascii="Calibri" w:hAnsi="Calibri"/>
        </w:rPr>
        <w:lastRenderedPageBreak/>
        <w:t>different story. That's your testimony. We all have different experiences with God. We all know God in different ways because we've been through different things. He's the same God. God is so big that He could encourage you when you're going through this situation, but He can also encourage somebody else over here that's going through something totally different. That’s who God is. The LORD is</w:t>
      </w:r>
      <w:r w:rsidRPr="000537E7">
        <w:rPr>
          <w:rFonts w:ascii="Calibri" w:hAnsi="Calibri"/>
          <w:i/>
          <w:iCs/>
        </w:rPr>
        <w:t xml:space="preserve"> my</w:t>
      </w:r>
      <w:r w:rsidRPr="000537E7">
        <w:rPr>
          <w:rFonts w:ascii="Calibri" w:hAnsi="Calibri"/>
        </w:rPr>
        <w:t xml:space="preserve"> shepherd. God is big enough to be your Shepherd, and your Shepherd, and your Shepherd, and everybody else's Shepherd that will turn and look to Him. </w:t>
      </w:r>
    </w:p>
    <w:p w14:paraId="3882DD84" w14:textId="77777777" w:rsidR="000537E7" w:rsidRPr="000537E7" w:rsidRDefault="000537E7" w:rsidP="000537E7">
      <w:pPr>
        <w:spacing w:line="276" w:lineRule="auto"/>
        <w:rPr>
          <w:rFonts w:ascii="Calibri" w:hAnsi="Calibri"/>
        </w:rPr>
      </w:pPr>
    </w:p>
    <w:p w14:paraId="0F78D631" w14:textId="77777777" w:rsidR="000537E7" w:rsidRPr="000537E7" w:rsidRDefault="000537E7" w:rsidP="000537E7">
      <w:pPr>
        <w:spacing w:line="276" w:lineRule="auto"/>
        <w:rPr>
          <w:rFonts w:ascii="Calibri" w:hAnsi="Calibri"/>
        </w:rPr>
      </w:pPr>
      <w:r w:rsidRPr="000537E7">
        <w:rPr>
          <w:rFonts w:ascii="Calibri" w:hAnsi="Calibri"/>
        </w:rPr>
        <w:t xml:space="preserve">We have this custom relationship with God. It's unique. It is not just a one-size-fits-all. God wants to meet your needs. God knows your hurts. God knows your struggles today. God knows the things that are stressing you out. God knows the things that concern you. He's intimately acquainted with the sheep because the Lord is </w:t>
      </w:r>
      <w:r w:rsidRPr="000537E7">
        <w:rPr>
          <w:rFonts w:ascii="Calibri" w:hAnsi="Calibri"/>
          <w:i/>
          <w:iCs/>
        </w:rPr>
        <w:t>my</w:t>
      </w:r>
      <w:r w:rsidRPr="000537E7">
        <w:rPr>
          <w:rFonts w:ascii="Calibri" w:hAnsi="Calibri"/>
        </w:rPr>
        <w:t xml:space="preserve"> shepherd. </w:t>
      </w:r>
    </w:p>
    <w:p w14:paraId="29BDC2FC" w14:textId="77777777" w:rsidR="000537E7" w:rsidRPr="000537E7" w:rsidRDefault="000537E7" w:rsidP="000537E7">
      <w:pPr>
        <w:spacing w:line="276" w:lineRule="auto"/>
        <w:rPr>
          <w:rFonts w:ascii="Calibri" w:hAnsi="Calibri"/>
        </w:rPr>
      </w:pPr>
    </w:p>
    <w:p w14:paraId="6FEE0553" w14:textId="77777777" w:rsidR="000537E7" w:rsidRPr="000537E7" w:rsidRDefault="000537E7" w:rsidP="000537E7">
      <w:pPr>
        <w:spacing w:line="276" w:lineRule="auto"/>
        <w:rPr>
          <w:rFonts w:ascii="Calibri" w:hAnsi="Calibri"/>
        </w:rPr>
      </w:pPr>
      <w:r w:rsidRPr="000537E7">
        <w:rPr>
          <w:rFonts w:ascii="Calibri" w:hAnsi="Calibri"/>
        </w:rPr>
        <w:t>We live in a time where we love customized things. Things are more customized today than maybe any other time in the history of our nation. We have custom golf clubs, we have custom clothes. Everything you have can be set up your own way.</w:t>
      </w:r>
    </w:p>
    <w:p w14:paraId="194F41CF" w14:textId="77777777" w:rsidR="000537E7" w:rsidRPr="000537E7" w:rsidRDefault="000537E7" w:rsidP="000537E7">
      <w:pPr>
        <w:spacing w:line="276" w:lineRule="auto"/>
        <w:rPr>
          <w:rFonts w:ascii="Calibri" w:hAnsi="Calibri"/>
        </w:rPr>
      </w:pPr>
    </w:p>
    <w:p w14:paraId="109C5108" w14:textId="5F760491" w:rsidR="000537E7" w:rsidRPr="000537E7" w:rsidRDefault="000537E7" w:rsidP="000537E7">
      <w:pPr>
        <w:spacing w:line="276" w:lineRule="auto"/>
        <w:rPr>
          <w:rFonts w:ascii="Calibri" w:hAnsi="Calibri"/>
        </w:rPr>
      </w:pPr>
      <w:r w:rsidRPr="000537E7">
        <w:rPr>
          <w:rFonts w:ascii="Calibri" w:hAnsi="Calibri"/>
        </w:rPr>
        <w:t>We bought a car not too long ago and the dealership had a</w:t>
      </w:r>
      <w:r w:rsidR="00925B02">
        <w:rPr>
          <w:rFonts w:ascii="Calibri" w:hAnsi="Calibri"/>
        </w:rPr>
        <w:t xml:space="preserve">n employee whose </w:t>
      </w:r>
      <w:r w:rsidRPr="000537E7">
        <w:rPr>
          <w:rFonts w:ascii="Calibri" w:hAnsi="Calibri"/>
        </w:rPr>
        <w:t xml:space="preserve">full-time job was to set your car up with your preferences. He would help you connect your phone. He would help you get the seat set right. If you want the bun warmers on or not. Whatever you want. We love preferences. Preferences are awesome. Things are unique and things are specific. </w:t>
      </w:r>
    </w:p>
    <w:p w14:paraId="57DD6789" w14:textId="77777777" w:rsidR="000537E7" w:rsidRPr="000537E7" w:rsidRDefault="000537E7" w:rsidP="000537E7">
      <w:pPr>
        <w:spacing w:line="276" w:lineRule="auto"/>
        <w:rPr>
          <w:rFonts w:ascii="Calibri" w:hAnsi="Calibri"/>
        </w:rPr>
      </w:pPr>
    </w:p>
    <w:p w14:paraId="63D9E57C" w14:textId="77777777" w:rsidR="000537E7" w:rsidRPr="000537E7" w:rsidRDefault="000537E7" w:rsidP="000537E7">
      <w:pPr>
        <w:spacing w:line="276" w:lineRule="auto"/>
        <w:rPr>
          <w:rFonts w:ascii="Calibri" w:hAnsi="Calibri"/>
        </w:rPr>
      </w:pPr>
      <w:r w:rsidRPr="000537E7">
        <w:rPr>
          <w:rFonts w:ascii="Calibri" w:hAnsi="Calibri"/>
        </w:rPr>
        <w:t xml:space="preserve">Some of you have some apps on your phone that you think are wonderful and somebody else would think that's the biggest waste of the time that they've ever heard. My daughter actually has an app on her phone that arranges her apps in an aesthetically pleasing manner. It looks awesome. My wife has everything in file folders by categories. My apps are all over the place. In fact, Gena looked at my phone not too long ago and she said, “Ryan, this is a total mess.” I was like, “You think it's a mess, but I know where every single app is. I'm good.” It's customized. </w:t>
      </w:r>
    </w:p>
    <w:p w14:paraId="3945A369" w14:textId="77777777" w:rsidR="000537E7" w:rsidRPr="000537E7" w:rsidRDefault="000537E7" w:rsidP="000537E7">
      <w:pPr>
        <w:spacing w:line="276" w:lineRule="auto"/>
        <w:rPr>
          <w:rFonts w:ascii="Calibri" w:hAnsi="Calibri"/>
        </w:rPr>
      </w:pPr>
    </w:p>
    <w:p w14:paraId="3F9AB30F" w14:textId="77777777" w:rsidR="000537E7" w:rsidRPr="000537E7" w:rsidRDefault="000537E7" w:rsidP="000537E7">
      <w:pPr>
        <w:spacing w:line="276" w:lineRule="auto"/>
        <w:rPr>
          <w:rFonts w:ascii="Calibri" w:hAnsi="Calibri"/>
        </w:rPr>
      </w:pPr>
      <w:r w:rsidRPr="000537E7">
        <w:rPr>
          <w:rFonts w:ascii="Calibri" w:hAnsi="Calibri"/>
        </w:rPr>
        <w:t xml:space="preserve">I was looking for a new app the other day. Sometimes I go to the movies and I get one of those big drinks. They’re kind of tricky at the movies. They’re like, “For $5 you can have a 30-ounce, or for $5.99 you can have a 75-ounce.” You're like, “I might as well take 75 ounces.” You drink half of it before the movie starts and then you got to go to the bathroom. You're like, “Oh man, I can't leave.” Let me give you some counsel today as your pastor. You need a new app on your phone. It's called the </w:t>
      </w:r>
      <w:proofErr w:type="spellStart"/>
      <w:r w:rsidRPr="000537E7">
        <w:rPr>
          <w:rFonts w:ascii="Calibri" w:hAnsi="Calibri"/>
        </w:rPr>
        <w:t>RunPee</w:t>
      </w:r>
      <w:proofErr w:type="spellEnd"/>
      <w:r w:rsidRPr="000537E7">
        <w:rPr>
          <w:rFonts w:ascii="Calibri" w:hAnsi="Calibri"/>
        </w:rPr>
        <w:t xml:space="preserve"> app. The </w:t>
      </w:r>
      <w:proofErr w:type="spellStart"/>
      <w:r w:rsidRPr="000537E7">
        <w:rPr>
          <w:rFonts w:ascii="Calibri" w:hAnsi="Calibri"/>
        </w:rPr>
        <w:t>RunPee</w:t>
      </w:r>
      <w:proofErr w:type="spellEnd"/>
      <w:r w:rsidRPr="000537E7">
        <w:rPr>
          <w:rFonts w:ascii="Calibri" w:hAnsi="Calibri"/>
        </w:rPr>
        <w:t xml:space="preserve"> app will tell you when in the movie it's okay to run to the bathroom. You won't miss any major plot development in the movie. Then when you get back to your seat, it will summarize what you missed. Is that awesome or what? I'm always like, “Gena, what did I miss?” She's like, “I can't tell you because then I can't see what's going </w:t>
      </w:r>
      <w:r w:rsidRPr="000537E7">
        <w:rPr>
          <w:rFonts w:ascii="Calibri" w:hAnsi="Calibri"/>
        </w:rPr>
        <w:lastRenderedPageBreak/>
        <w:t xml:space="preserve">on.” Some of you are like, “I'm totally downloading that today.” Some of you are like, “That's the silliest thing I've ever heard of.” </w:t>
      </w:r>
    </w:p>
    <w:p w14:paraId="2CD41DF8" w14:textId="77777777" w:rsidR="000537E7" w:rsidRPr="000537E7" w:rsidRDefault="000537E7" w:rsidP="000537E7">
      <w:pPr>
        <w:spacing w:line="276" w:lineRule="auto"/>
        <w:rPr>
          <w:rFonts w:ascii="Calibri" w:hAnsi="Calibri"/>
        </w:rPr>
      </w:pPr>
    </w:p>
    <w:p w14:paraId="608E6C90" w14:textId="77777777" w:rsidR="000537E7" w:rsidRPr="000537E7" w:rsidRDefault="000537E7" w:rsidP="000537E7">
      <w:pPr>
        <w:spacing w:line="276" w:lineRule="auto"/>
        <w:rPr>
          <w:rFonts w:ascii="Calibri" w:hAnsi="Calibri"/>
        </w:rPr>
      </w:pPr>
      <w:r w:rsidRPr="000537E7">
        <w:rPr>
          <w:rFonts w:ascii="Calibri" w:hAnsi="Calibri"/>
        </w:rPr>
        <w:t>God is the one who knows exactly what you need. God knows your preferences. God knows your needs. God knows your hurts, your wounds. God wants to have a specific relationship with you.</w:t>
      </w:r>
    </w:p>
    <w:p w14:paraId="52E7B65D" w14:textId="77777777" w:rsidR="000537E7" w:rsidRPr="000537E7" w:rsidRDefault="000537E7" w:rsidP="000537E7">
      <w:pPr>
        <w:spacing w:line="276" w:lineRule="auto"/>
        <w:rPr>
          <w:rFonts w:ascii="Calibri" w:hAnsi="Calibri"/>
        </w:rPr>
      </w:pPr>
    </w:p>
    <w:p w14:paraId="1E4BF6C3" w14:textId="77777777" w:rsidR="000537E7" w:rsidRPr="000537E7" w:rsidRDefault="000537E7" w:rsidP="000537E7">
      <w:pPr>
        <w:spacing w:line="276" w:lineRule="auto"/>
        <w:rPr>
          <w:rFonts w:ascii="Calibri" w:hAnsi="Calibri"/>
        </w:rPr>
      </w:pPr>
      <w:r w:rsidRPr="000537E7">
        <w:rPr>
          <w:rFonts w:ascii="Calibri" w:hAnsi="Calibri"/>
        </w:rPr>
        <w:t xml:space="preserve">The result is that we can be comfortable talking to God in prayer. God wants to be known, and He wants to know us, and He wants to be intimately acquainted with us. The specific things about us, God loves all that and God cares for you. </w:t>
      </w:r>
    </w:p>
    <w:p w14:paraId="63465CAC" w14:textId="77777777" w:rsidR="000537E7" w:rsidRPr="000537E7" w:rsidRDefault="000537E7" w:rsidP="000537E7">
      <w:pPr>
        <w:spacing w:line="276" w:lineRule="auto"/>
        <w:rPr>
          <w:rFonts w:ascii="Calibri" w:hAnsi="Calibri"/>
        </w:rPr>
      </w:pPr>
    </w:p>
    <w:p w14:paraId="1D5E176A" w14:textId="77777777" w:rsidR="000537E7" w:rsidRPr="000537E7" w:rsidRDefault="000537E7" w:rsidP="000537E7">
      <w:pPr>
        <w:spacing w:line="276" w:lineRule="auto"/>
        <w:rPr>
          <w:rFonts w:ascii="Calibri" w:hAnsi="Calibri"/>
          <w:b/>
          <w:bCs/>
        </w:rPr>
      </w:pPr>
      <w:r w:rsidRPr="000537E7">
        <w:rPr>
          <w:rFonts w:ascii="Calibri" w:hAnsi="Calibri"/>
          <w:b/>
          <w:bCs/>
        </w:rPr>
        <w:t>4. I accept His care.</w:t>
      </w:r>
    </w:p>
    <w:p w14:paraId="3DB50AAF" w14:textId="77777777" w:rsidR="000537E7" w:rsidRPr="000537E7" w:rsidRDefault="000537E7" w:rsidP="000537E7">
      <w:pPr>
        <w:spacing w:line="276" w:lineRule="auto"/>
        <w:rPr>
          <w:rFonts w:ascii="Calibri" w:hAnsi="Calibri"/>
        </w:rPr>
      </w:pPr>
    </w:p>
    <w:p w14:paraId="6567B8DC" w14:textId="77777777" w:rsidR="000537E7" w:rsidRPr="000537E7" w:rsidRDefault="000537E7" w:rsidP="000537E7">
      <w:pPr>
        <w:spacing w:line="276" w:lineRule="auto"/>
        <w:rPr>
          <w:rFonts w:ascii="Calibri" w:hAnsi="Calibri"/>
        </w:rPr>
      </w:pPr>
      <w:r w:rsidRPr="000537E7">
        <w:rPr>
          <w:rFonts w:ascii="Calibri" w:hAnsi="Calibri"/>
        </w:rPr>
        <w:t xml:space="preserve">“The LORD is my </w:t>
      </w:r>
      <w:r w:rsidRPr="000537E7">
        <w:rPr>
          <w:rFonts w:ascii="Calibri" w:hAnsi="Calibri"/>
          <w:i/>
          <w:iCs/>
        </w:rPr>
        <w:t>shepherd</w:t>
      </w:r>
      <w:r w:rsidRPr="000537E7">
        <w:rPr>
          <w:rFonts w:ascii="Calibri" w:hAnsi="Calibri"/>
        </w:rPr>
        <w:t>; I have what I need” (Psalm 23:1).</w:t>
      </w:r>
    </w:p>
    <w:p w14:paraId="572BAF3B" w14:textId="77777777" w:rsidR="000537E7" w:rsidRPr="000537E7" w:rsidRDefault="000537E7" w:rsidP="000537E7">
      <w:pPr>
        <w:spacing w:line="276" w:lineRule="auto"/>
        <w:rPr>
          <w:rFonts w:ascii="Calibri" w:hAnsi="Calibri"/>
        </w:rPr>
      </w:pPr>
    </w:p>
    <w:p w14:paraId="41EE4612" w14:textId="77777777" w:rsidR="000537E7" w:rsidRPr="000537E7" w:rsidRDefault="000537E7" w:rsidP="000537E7">
      <w:pPr>
        <w:spacing w:line="276" w:lineRule="auto"/>
        <w:rPr>
          <w:rFonts w:ascii="Calibri" w:hAnsi="Calibri"/>
        </w:rPr>
      </w:pPr>
      <w:r w:rsidRPr="000537E7">
        <w:rPr>
          <w:rFonts w:ascii="Calibri" w:hAnsi="Calibri"/>
        </w:rPr>
        <w:t>Notice he doesn't say, “The Lord is my sugar daddy.” Some of you are like, “I'd like to rewrite that psalm.” The LORD is my</w:t>
      </w:r>
      <w:r w:rsidRPr="000537E7">
        <w:rPr>
          <w:rFonts w:ascii="Calibri" w:hAnsi="Calibri"/>
          <w:i/>
          <w:iCs/>
        </w:rPr>
        <w:t xml:space="preserve"> shepherd</w:t>
      </w:r>
      <w:r w:rsidRPr="000537E7">
        <w:rPr>
          <w:rFonts w:ascii="Calibri" w:hAnsi="Calibri"/>
        </w:rPr>
        <w:t xml:space="preserve">, not my sugar daddy. The word “LORD” we talked about earlier is the power name of God, but the title “shepherd” reveals the tenderness of God. If you just believe that God is powerful but is not compassionate, then you'll always have a wonky view of God. If you just believe that God is a Shepherd but He's not Yahweh, you'll take God for granted. God is both. He is mighty and powerful, and He is tender and compassionate. “The </w:t>
      </w:r>
      <w:r w:rsidRPr="000537E7">
        <w:rPr>
          <w:rFonts w:ascii="Calibri" w:hAnsi="Calibri"/>
          <w:i/>
          <w:iCs/>
        </w:rPr>
        <w:t>LORD</w:t>
      </w:r>
      <w:r w:rsidRPr="000537E7">
        <w:rPr>
          <w:rFonts w:ascii="Calibri" w:hAnsi="Calibri"/>
        </w:rPr>
        <w:t xml:space="preserve"> is my </w:t>
      </w:r>
      <w:r w:rsidRPr="000537E7">
        <w:rPr>
          <w:rFonts w:ascii="Calibri" w:hAnsi="Calibri"/>
          <w:i/>
          <w:iCs/>
        </w:rPr>
        <w:t>shepherd.</w:t>
      </w:r>
      <w:r w:rsidRPr="000537E7">
        <w:rPr>
          <w:rFonts w:ascii="Calibri" w:hAnsi="Calibri"/>
        </w:rPr>
        <w:t xml:space="preserve">” He's both. </w:t>
      </w:r>
    </w:p>
    <w:p w14:paraId="6D02FFFF" w14:textId="77777777" w:rsidR="000537E7" w:rsidRPr="000537E7" w:rsidRDefault="000537E7" w:rsidP="000537E7">
      <w:pPr>
        <w:spacing w:line="276" w:lineRule="auto"/>
        <w:rPr>
          <w:rFonts w:ascii="Calibri" w:hAnsi="Calibri"/>
        </w:rPr>
      </w:pPr>
    </w:p>
    <w:p w14:paraId="2723C336" w14:textId="77777777" w:rsidR="000537E7" w:rsidRPr="000537E7" w:rsidRDefault="000537E7" w:rsidP="000537E7">
      <w:pPr>
        <w:spacing w:line="276" w:lineRule="auto"/>
        <w:rPr>
          <w:rFonts w:ascii="Calibri" w:hAnsi="Calibri"/>
        </w:rPr>
      </w:pPr>
      <w:r w:rsidRPr="000537E7">
        <w:rPr>
          <w:rFonts w:ascii="Calibri" w:hAnsi="Calibri"/>
        </w:rPr>
        <w:t xml:space="preserve">We accept His care. What do shepherds do? They care for the needs of the sheep. </w:t>
      </w:r>
    </w:p>
    <w:p w14:paraId="2204C5E9" w14:textId="77777777" w:rsidR="000537E7" w:rsidRPr="000537E7" w:rsidRDefault="000537E7" w:rsidP="000537E7">
      <w:pPr>
        <w:spacing w:line="276" w:lineRule="auto"/>
        <w:rPr>
          <w:rFonts w:ascii="Calibri" w:hAnsi="Calibri"/>
        </w:rPr>
      </w:pPr>
    </w:p>
    <w:p w14:paraId="2C294693" w14:textId="77777777" w:rsidR="000537E7" w:rsidRPr="000537E7" w:rsidRDefault="000537E7" w:rsidP="000537E7">
      <w:pPr>
        <w:spacing w:line="276" w:lineRule="auto"/>
        <w:rPr>
          <w:rFonts w:ascii="Calibri" w:hAnsi="Calibri"/>
        </w:rPr>
      </w:pPr>
      <w:r w:rsidRPr="000537E7">
        <w:rPr>
          <w:rFonts w:ascii="Calibri" w:hAnsi="Calibri"/>
        </w:rPr>
        <w:t>“I am the good shepherd. The good shepherd lays down his life for the sheep. A hired hand will run when he sees a wolf coming. He will leave the sheep because they aren’t his and he isn’t their shepherd. And so the wolf attacks them and scatters the flock. The hired hand runs away because he is merely hired and has no real concern for the sheep” (John 10:11-13).</w:t>
      </w:r>
    </w:p>
    <w:p w14:paraId="46854174" w14:textId="77777777" w:rsidR="000537E7" w:rsidRPr="000537E7" w:rsidRDefault="000537E7" w:rsidP="000537E7">
      <w:pPr>
        <w:spacing w:line="276" w:lineRule="auto"/>
        <w:rPr>
          <w:rFonts w:ascii="Calibri" w:hAnsi="Calibri"/>
        </w:rPr>
      </w:pPr>
    </w:p>
    <w:p w14:paraId="012CE6FF" w14:textId="77777777" w:rsidR="000537E7" w:rsidRPr="000537E7" w:rsidRDefault="000537E7" w:rsidP="000537E7">
      <w:pPr>
        <w:spacing w:line="276" w:lineRule="auto"/>
        <w:rPr>
          <w:rFonts w:ascii="Calibri" w:hAnsi="Calibri"/>
        </w:rPr>
      </w:pPr>
      <w:r w:rsidRPr="000537E7">
        <w:rPr>
          <w:rFonts w:ascii="Calibri" w:hAnsi="Calibri"/>
        </w:rPr>
        <w:t>He draws contrast here between the hired hand and the shepherd. If somebody's the intern, they're like, “I don't have any skin in the game. I'm getting $9 an hour. Why am I going to put my neck on line? Here you go wolves, eat the sheep.” But if the owner is there, if the shepherd is there, he's going to fight to the end because that's his investment and those sheep belong to him.</w:t>
      </w:r>
    </w:p>
    <w:p w14:paraId="32A66EAC" w14:textId="77777777" w:rsidR="000537E7" w:rsidRPr="000537E7" w:rsidRDefault="000537E7" w:rsidP="000537E7">
      <w:pPr>
        <w:spacing w:line="276" w:lineRule="auto"/>
        <w:rPr>
          <w:rFonts w:ascii="Calibri" w:hAnsi="Calibri"/>
        </w:rPr>
      </w:pPr>
    </w:p>
    <w:p w14:paraId="35F09281" w14:textId="77777777" w:rsidR="000537E7" w:rsidRPr="000537E7" w:rsidRDefault="000537E7" w:rsidP="000537E7">
      <w:pPr>
        <w:spacing w:line="276" w:lineRule="auto"/>
        <w:rPr>
          <w:rFonts w:ascii="Calibri" w:hAnsi="Calibri"/>
        </w:rPr>
      </w:pPr>
      <w:r w:rsidRPr="000537E7">
        <w:rPr>
          <w:rFonts w:ascii="Calibri" w:hAnsi="Calibri"/>
        </w:rPr>
        <w:lastRenderedPageBreak/>
        <w:t xml:space="preserve">Jesus is saying, “I’m not a hireling. I'm the Good Shepherd. I will fight for you. I will defend you. I am the Shepherd. I love you.” Jesus in the New Testament is referred to as the Good Shepherd. He's called the Chief Shepherd. He's called the Great Shepherd over in Hebrews 13. He is the Good Shepherd. </w:t>
      </w:r>
    </w:p>
    <w:p w14:paraId="693131EB" w14:textId="77777777" w:rsidR="000537E7" w:rsidRPr="000537E7" w:rsidRDefault="000537E7" w:rsidP="000537E7">
      <w:pPr>
        <w:spacing w:line="276" w:lineRule="auto"/>
        <w:rPr>
          <w:rFonts w:ascii="Calibri" w:hAnsi="Calibri"/>
        </w:rPr>
      </w:pPr>
    </w:p>
    <w:p w14:paraId="1F54FECE" w14:textId="77777777" w:rsidR="000537E7" w:rsidRPr="000537E7" w:rsidRDefault="000537E7" w:rsidP="000537E7">
      <w:pPr>
        <w:spacing w:line="276" w:lineRule="auto"/>
        <w:rPr>
          <w:rFonts w:ascii="Calibri" w:hAnsi="Calibri"/>
        </w:rPr>
      </w:pPr>
      <w:r w:rsidRPr="000537E7">
        <w:rPr>
          <w:rFonts w:ascii="Calibri" w:hAnsi="Calibri"/>
        </w:rPr>
        <w:t xml:space="preserve">How do you know that the sheep belong to the shepherd? He gives us two specific things. </w:t>
      </w:r>
    </w:p>
    <w:p w14:paraId="1ABFF709" w14:textId="77777777" w:rsidR="000537E7" w:rsidRPr="000537E7" w:rsidRDefault="000537E7" w:rsidP="000537E7">
      <w:pPr>
        <w:spacing w:line="276" w:lineRule="auto"/>
        <w:rPr>
          <w:rFonts w:ascii="Calibri" w:hAnsi="Calibri"/>
        </w:rPr>
      </w:pPr>
    </w:p>
    <w:p w14:paraId="5174D1B6" w14:textId="77777777" w:rsidR="000537E7" w:rsidRPr="000537E7" w:rsidRDefault="000537E7" w:rsidP="000537E7">
      <w:pPr>
        <w:spacing w:line="276" w:lineRule="auto"/>
        <w:rPr>
          <w:rFonts w:ascii="Calibri" w:hAnsi="Calibri"/>
        </w:rPr>
      </w:pPr>
      <w:r w:rsidRPr="000537E7">
        <w:rPr>
          <w:rFonts w:ascii="Calibri" w:hAnsi="Calibri"/>
        </w:rPr>
        <w:t>“My sheep listen to my voice; I know them, and they follow me” (John 10:27).</w:t>
      </w:r>
    </w:p>
    <w:p w14:paraId="099E0ADD" w14:textId="77777777" w:rsidR="000537E7" w:rsidRPr="000537E7" w:rsidRDefault="000537E7" w:rsidP="000537E7">
      <w:pPr>
        <w:spacing w:line="276" w:lineRule="auto"/>
        <w:rPr>
          <w:rFonts w:ascii="Calibri" w:hAnsi="Calibri"/>
        </w:rPr>
      </w:pPr>
    </w:p>
    <w:p w14:paraId="0F13684D" w14:textId="77777777" w:rsidR="000537E7" w:rsidRPr="000537E7" w:rsidRDefault="000537E7" w:rsidP="000537E7">
      <w:pPr>
        <w:spacing w:line="276" w:lineRule="auto"/>
        <w:rPr>
          <w:rFonts w:ascii="Calibri" w:hAnsi="Calibri"/>
        </w:rPr>
      </w:pPr>
      <w:r w:rsidRPr="000537E7">
        <w:rPr>
          <w:rFonts w:ascii="Calibri" w:hAnsi="Calibri"/>
        </w:rPr>
        <w:t xml:space="preserve">How do we know if we're really a part of the fold of God? </w:t>
      </w:r>
    </w:p>
    <w:p w14:paraId="7695054C" w14:textId="77777777" w:rsidR="000537E7" w:rsidRPr="000537E7" w:rsidRDefault="000537E7" w:rsidP="000537E7">
      <w:pPr>
        <w:spacing w:line="276" w:lineRule="auto"/>
        <w:rPr>
          <w:rFonts w:ascii="Calibri" w:hAnsi="Calibri"/>
        </w:rPr>
      </w:pPr>
    </w:p>
    <w:p w14:paraId="4DF91EB5" w14:textId="77777777" w:rsidR="000537E7" w:rsidRPr="000537E7" w:rsidRDefault="000537E7" w:rsidP="000537E7">
      <w:pPr>
        <w:spacing w:line="276" w:lineRule="auto"/>
        <w:rPr>
          <w:rFonts w:ascii="Calibri" w:hAnsi="Calibri"/>
          <w:i/>
          <w:iCs/>
        </w:rPr>
      </w:pPr>
      <w:r w:rsidRPr="000537E7">
        <w:rPr>
          <w:rFonts w:ascii="Calibri" w:hAnsi="Calibri"/>
          <w:i/>
          <w:iCs/>
        </w:rPr>
        <w:t xml:space="preserve">1. You hear His voice. </w:t>
      </w:r>
    </w:p>
    <w:p w14:paraId="691BE762" w14:textId="77777777" w:rsidR="000537E7" w:rsidRPr="000537E7" w:rsidRDefault="000537E7" w:rsidP="000537E7">
      <w:pPr>
        <w:spacing w:line="276" w:lineRule="auto"/>
        <w:rPr>
          <w:rFonts w:ascii="Calibri" w:hAnsi="Calibri"/>
          <w:i/>
          <w:iCs/>
        </w:rPr>
      </w:pPr>
    </w:p>
    <w:p w14:paraId="6E888E70" w14:textId="77777777" w:rsidR="000537E7" w:rsidRPr="000537E7" w:rsidRDefault="000537E7" w:rsidP="000537E7">
      <w:pPr>
        <w:spacing w:line="276" w:lineRule="auto"/>
        <w:rPr>
          <w:rFonts w:ascii="Calibri" w:hAnsi="Calibri"/>
        </w:rPr>
      </w:pPr>
      <w:r w:rsidRPr="000537E7">
        <w:rPr>
          <w:rFonts w:ascii="Calibri" w:hAnsi="Calibri"/>
        </w:rPr>
        <w:t xml:space="preserve">Sheep would often sleep together. Multiple shepherds would go in and make a little sheep pen and they would put the sheep together. But the following morning, when Shepherd A would call his sheep, those sheep knew the voice of the shepherd. They didn't have to go and divide the sheep up. The sheep knew the voice. Then the second shepherd would call his sheep, and then those sheep would follow him and so forth. They knew the voice of the shepherd. It's the intuition of the sheep. </w:t>
      </w:r>
    </w:p>
    <w:p w14:paraId="07CD57DA" w14:textId="77777777" w:rsidR="000537E7" w:rsidRPr="000537E7" w:rsidRDefault="000537E7" w:rsidP="000537E7">
      <w:pPr>
        <w:spacing w:line="276" w:lineRule="auto"/>
        <w:rPr>
          <w:rFonts w:ascii="Calibri" w:hAnsi="Calibri"/>
        </w:rPr>
      </w:pPr>
    </w:p>
    <w:p w14:paraId="6BAFEEBB" w14:textId="77777777" w:rsidR="000537E7" w:rsidRPr="000537E7" w:rsidRDefault="000537E7" w:rsidP="000537E7">
      <w:pPr>
        <w:spacing w:line="276" w:lineRule="auto"/>
        <w:rPr>
          <w:rFonts w:ascii="Calibri" w:hAnsi="Calibri"/>
        </w:rPr>
      </w:pPr>
      <w:r w:rsidRPr="000537E7">
        <w:rPr>
          <w:rFonts w:ascii="Calibri" w:hAnsi="Calibri"/>
        </w:rPr>
        <w:t xml:space="preserve">Jesus is using that comparison to describe the relationship that we as sheep have with God the Father, and with His Son, Jesus Christ. We know His voice. When the Holy Spirit is stirring your heart and leading you and you're trying to make those choices and decisions, if you're listening to the voice of the shepherd, that's one of the indicators that you are truly a part of God's flock. </w:t>
      </w:r>
    </w:p>
    <w:p w14:paraId="57666009" w14:textId="77777777" w:rsidR="000537E7" w:rsidRPr="000537E7" w:rsidRDefault="000537E7" w:rsidP="000537E7">
      <w:pPr>
        <w:spacing w:line="276" w:lineRule="auto"/>
        <w:rPr>
          <w:rFonts w:ascii="Calibri" w:hAnsi="Calibri"/>
        </w:rPr>
      </w:pPr>
    </w:p>
    <w:p w14:paraId="0D7F2CE3" w14:textId="5D5B7B9F" w:rsidR="000537E7" w:rsidRPr="000537E7" w:rsidRDefault="000537E7" w:rsidP="000537E7">
      <w:pPr>
        <w:spacing w:line="276" w:lineRule="auto"/>
        <w:rPr>
          <w:rFonts w:ascii="Calibri" w:hAnsi="Calibri"/>
          <w:i/>
          <w:iCs/>
        </w:rPr>
      </w:pPr>
      <w:r w:rsidRPr="000537E7">
        <w:rPr>
          <w:rFonts w:ascii="Calibri" w:hAnsi="Calibri"/>
          <w:i/>
          <w:iCs/>
        </w:rPr>
        <w:t xml:space="preserve">2. </w:t>
      </w:r>
      <w:r w:rsidR="00925B02">
        <w:rPr>
          <w:rFonts w:ascii="Calibri" w:hAnsi="Calibri"/>
          <w:i/>
          <w:iCs/>
        </w:rPr>
        <w:t>Y</w:t>
      </w:r>
      <w:r w:rsidRPr="000537E7">
        <w:rPr>
          <w:rFonts w:ascii="Calibri" w:hAnsi="Calibri"/>
          <w:i/>
          <w:iCs/>
        </w:rPr>
        <w:t>ou follow His leadership.</w:t>
      </w:r>
    </w:p>
    <w:p w14:paraId="62E9BE5B" w14:textId="77777777" w:rsidR="000537E7" w:rsidRPr="000537E7" w:rsidRDefault="000537E7" w:rsidP="000537E7">
      <w:pPr>
        <w:spacing w:line="276" w:lineRule="auto"/>
        <w:rPr>
          <w:rFonts w:ascii="Calibri" w:hAnsi="Calibri"/>
        </w:rPr>
      </w:pPr>
    </w:p>
    <w:p w14:paraId="3C38843F" w14:textId="77777777" w:rsidR="000537E7" w:rsidRPr="000537E7" w:rsidRDefault="000537E7" w:rsidP="000537E7">
      <w:pPr>
        <w:spacing w:line="276" w:lineRule="auto"/>
        <w:rPr>
          <w:rFonts w:ascii="Calibri" w:hAnsi="Calibri"/>
        </w:rPr>
      </w:pPr>
      <w:r w:rsidRPr="000537E7">
        <w:rPr>
          <w:rFonts w:ascii="Calibri" w:hAnsi="Calibri"/>
        </w:rPr>
        <w:t xml:space="preserve">Do you look to make decisions that are in alignment with what the Good Shepherd is saying? </w:t>
      </w:r>
    </w:p>
    <w:p w14:paraId="5F3640E6" w14:textId="77777777" w:rsidR="000537E7" w:rsidRPr="000537E7" w:rsidRDefault="000537E7" w:rsidP="000537E7">
      <w:pPr>
        <w:spacing w:line="276" w:lineRule="auto"/>
        <w:rPr>
          <w:rFonts w:ascii="Calibri" w:hAnsi="Calibri"/>
        </w:rPr>
      </w:pPr>
    </w:p>
    <w:p w14:paraId="3F64937E" w14:textId="2F93CE2E" w:rsidR="000537E7" w:rsidRPr="000537E7" w:rsidRDefault="000537E7" w:rsidP="000537E7">
      <w:pPr>
        <w:spacing w:line="276" w:lineRule="auto"/>
        <w:rPr>
          <w:rFonts w:ascii="Calibri" w:hAnsi="Calibri"/>
        </w:rPr>
      </w:pPr>
      <w:r w:rsidRPr="000537E7">
        <w:rPr>
          <w:rFonts w:ascii="Calibri" w:hAnsi="Calibri"/>
        </w:rPr>
        <w:t xml:space="preserve">Sheep need a lot of help. They need a shepherd. A shepherd is the only profession that I can think of that has a full-time job </w:t>
      </w:r>
      <w:r w:rsidR="0061710A">
        <w:rPr>
          <w:rFonts w:ascii="Calibri" w:hAnsi="Calibri"/>
        </w:rPr>
        <w:t>committed to their care.</w:t>
      </w:r>
      <w:r w:rsidRPr="000537E7">
        <w:rPr>
          <w:rFonts w:ascii="Calibri" w:hAnsi="Calibri"/>
        </w:rPr>
        <w:t xml:space="preserve"> Some of you have some dogs that needs some TLC. But the shepherd, all he does is take care of the sheep. Think about it. The sheep don't have much going for them. They're not fast. They're not smart. They're not strong. They don't have claws. They don't have sharp teeth. They make that annoying noise, “</w:t>
      </w:r>
      <w:proofErr w:type="spellStart"/>
      <w:r w:rsidRPr="000537E7">
        <w:rPr>
          <w:rFonts w:ascii="Calibri" w:hAnsi="Calibri"/>
        </w:rPr>
        <w:t>Baaa</w:t>
      </w:r>
      <w:proofErr w:type="spellEnd"/>
      <w:r w:rsidRPr="000537E7">
        <w:rPr>
          <w:rFonts w:ascii="Calibri" w:hAnsi="Calibri"/>
        </w:rPr>
        <w:t xml:space="preserve">.” When I hear that noise, what I hear is, “Eat me.” That’s like lamb chop time. It would be better for the sheep to just not say anything and to not alert the predators that the sheep is around. If </w:t>
      </w:r>
      <w:r w:rsidRPr="000537E7">
        <w:rPr>
          <w:rFonts w:ascii="Calibri" w:hAnsi="Calibri"/>
        </w:rPr>
        <w:lastRenderedPageBreak/>
        <w:t xml:space="preserve">the shepherd isn’t standing next to the sheep, it's bad. But they need to be cleaned. They need to be nurtured. They need to be taken care of. </w:t>
      </w:r>
    </w:p>
    <w:p w14:paraId="107B1DBF" w14:textId="77777777" w:rsidR="000537E7" w:rsidRPr="000537E7" w:rsidRDefault="000537E7" w:rsidP="000537E7">
      <w:pPr>
        <w:spacing w:line="276" w:lineRule="auto"/>
        <w:rPr>
          <w:rFonts w:ascii="Calibri" w:hAnsi="Calibri"/>
        </w:rPr>
      </w:pPr>
    </w:p>
    <w:p w14:paraId="5E30DB1D" w14:textId="53D87573" w:rsidR="000537E7" w:rsidRPr="000537E7" w:rsidRDefault="000537E7" w:rsidP="000537E7">
      <w:pPr>
        <w:spacing w:line="276" w:lineRule="auto"/>
        <w:rPr>
          <w:rFonts w:ascii="Calibri" w:hAnsi="Calibri"/>
        </w:rPr>
      </w:pPr>
      <w:r w:rsidRPr="000537E7">
        <w:rPr>
          <w:rFonts w:ascii="Calibri" w:hAnsi="Calibri"/>
        </w:rPr>
        <w:t>Maybe you heard about this New Zealand sheep. His name was Shrek. He was found after having avoided his shepherd for six years. For six years Shrek was hiding. He was hiding out in the caves. He was hiding out in the New Zealand highlands. One day they discovered him. Poor little Shrek. Can you believe that? Shrek can't even see. I thought Lenny Kravitz had an afro; I mean, look at Shrek! They captured him and they sheared him. The wool from Shrek was over 60 pounds. In fact, they said that there was so much wool from Shrek that they could make 20 plus-size</w:t>
      </w:r>
      <w:r w:rsidR="00E96737">
        <w:rPr>
          <w:rFonts w:ascii="Calibri" w:hAnsi="Calibri"/>
        </w:rPr>
        <w:t>d men’s suits</w:t>
      </w:r>
      <w:r w:rsidRPr="000537E7">
        <w:rPr>
          <w:rFonts w:ascii="Calibri" w:hAnsi="Calibri"/>
        </w:rPr>
        <w:t>, like from the Big + Tall men’s shop. Twenty of those just from the wool of this sheep. Shrek became a celebrity, a</w:t>
      </w:r>
      <w:r w:rsidR="00E96737">
        <w:rPr>
          <w:rFonts w:ascii="Calibri" w:hAnsi="Calibri"/>
        </w:rPr>
        <w:t xml:space="preserve"> social media </w:t>
      </w:r>
      <w:r w:rsidRPr="000537E7">
        <w:rPr>
          <w:rFonts w:ascii="Calibri" w:hAnsi="Calibri"/>
        </w:rPr>
        <w:t>phenomenon. When they sheared him there was an international TV audience that watched this. Later Shrek had the distinct opportunity to meet the prime minister of New Zealand. It’s amazing. He was like a pop icon</w:t>
      </w:r>
    </w:p>
    <w:p w14:paraId="1352C041" w14:textId="77777777" w:rsidR="000537E7" w:rsidRPr="000537E7" w:rsidRDefault="000537E7" w:rsidP="000537E7">
      <w:pPr>
        <w:spacing w:line="276" w:lineRule="auto"/>
        <w:rPr>
          <w:rFonts w:ascii="Calibri" w:hAnsi="Calibri"/>
        </w:rPr>
      </w:pPr>
    </w:p>
    <w:p w14:paraId="68A6337C" w14:textId="77777777" w:rsidR="000537E7" w:rsidRPr="000537E7" w:rsidRDefault="000537E7" w:rsidP="000537E7">
      <w:pPr>
        <w:spacing w:line="276" w:lineRule="auto"/>
        <w:rPr>
          <w:rFonts w:ascii="Calibri" w:hAnsi="Calibri"/>
        </w:rPr>
      </w:pPr>
      <w:r w:rsidRPr="000537E7">
        <w:rPr>
          <w:rFonts w:ascii="Calibri" w:hAnsi="Calibri"/>
        </w:rPr>
        <w:t>But he avoided his shepherd for six years and guess what? That's what you get. When we don't have the Good Shepherd taking care of the needs of the sheep, you get Shrek all over again. We need the Good Shepherd to protect us, to provide for us, to guide us, to lead us, and to help us.</w:t>
      </w:r>
    </w:p>
    <w:p w14:paraId="4B120CE3" w14:textId="77777777" w:rsidR="000537E7" w:rsidRPr="000537E7" w:rsidRDefault="000537E7" w:rsidP="000537E7">
      <w:pPr>
        <w:spacing w:line="276" w:lineRule="auto"/>
        <w:rPr>
          <w:rFonts w:ascii="Calibri" w:hAnsi="Calibri"/>
        </w:rPr>
      </w:pPr>
    </w:p>
    <w:p w14:paraId="0E854F70" w14:textId="79700911" w:rsidR="000537E7" w:rsidRPr="000537E7" w:rsidRDefault="000537E7" w:rsidP="000537E7">
      <w:pPr>
        <w:spacing w:line="276" w:lineRule="auto"/>
        <w:rPr>
          <w:rFonts w:ascii="Calibri" w:hAnsi="Calibri"/>
        </w:rPr>
      </w:pPr>
      <w:r w:rsidRPr="000537E7">
        <w:rPr>
          <w:rFonts w:ascii="Calibri" w:hAnsi="Calibri"/>
        </w:rPr>
        <w:t xml:space="preserve">By the way, there's a reason why there are no professional sports teams called the sheep. Have you ever heard of the St. Louis Sheep? Not even in arena football. The Los Angeles Lambs. How does that sound? Is that dynamic? Yeah. The Fort Worth Flock. No. People aren’t doing that. Sheep are pathetic. They need help. </w:t>
      </w:r>
    </w:p>
    <w:p w14:paraId="2B452F8A" w14:textId="77777777" w:rsidR="000537E7" w:rsidRPr="000537E7" w:rsidRDefault="000537E7" w:rsidP="000537E7">
      <w:pPr>
        <w:spacing w:line="276" w:lineRule="auto"/>
        <w:rPr>
          <w:rFonts w:ascii="Calibri" w:hAnsi="Calibri"/>
        </w:rPr>
      </w:pPr>
    </w:p>
    <w:p w14:paraId="183D8F49" w14:textId="77777777" w:rsidR="000537E7" w:rsidRPr="000537E7" w:rsidRDefault="000537E7" w:rsidP="000537E7">
      <w:pPr>
        <w:spacing w:line="276" w:lineRule="auto"/>
        <w:rPr>
          <w:rFonts w:ascii="Calibri" w:hAnsi="Calibri"/>
        </w:rPr>
      </w:pPr>
      <w:r w:rsidRPr="000537E7">
        <w:rPr>
          <w:rFonts w:ascii="Calibri" w:hAnsi="Calibri"/>
        </w:rPr>
        <w:t xml:space="preserve">Sometimes we have the Shrek syndrome. We're running off from the shepherd and we think that we've got it all under control. But we need help. </w:t>
      </w:r>
    </w:p>
    <w:p w14:paraId="0CAEA84F" w14:textId="77777777" w:rsidR="000537E7" w:rsidRPr="000537E7" w:rsidRDefault="000537E7" w:rsidP="000537E7">
      <w:pPr>
        <w:spacing w:line="276" w:lineRule="auto"/>
        <w:rPr>
          <w:rFonts w:ascii="Calibri" w:hAnsi="Calibri"/>
        </w:rPr>
      </w:pPr>
    </w:p>
    <w:p w14:paraId="237B8870" w14:textId="77777777" w:rsidR="000537E7" w:rsidRPr="000537E7" w:rsidRDefault="000537E7" w:rsidP="000537E7">
      <w:pPr>
        <w:spacing w:line="276" w:lineRule="auto"/>
        <w:rPr>
          <w:rFonts w:ascii="Calibri" w:hAnsi="Calibri"/>
        </w:rPr>
      </w:pPr>
      <w:r w:rsidRPr="000537E7">
        <w:rPr>
          <w:rFonts w:ascii="Calibri" w:hAnsi="Calibri"/>
        </w:rPr>
        <w:t xml:space="preserve">They say that if a sheep like Shrek goes without getting sheared, at a certain point he'll get so big he can't even move. In fact, they found sheep similar to Shrek that had just fallen over and they couldn't get up because they didn't have the care of the good shepherd. Wow. </w:t>
      </w:r>
    </w:p>
    <w:p w14:paraId="552DEAD5" w14:textId="77777777" w:rsidR="000537E7" w:rsidRPr="000537E7" w:rsidRDefault="000537E7" w:rsidP="000537E7">
      <w:pPr>
        <w:spacing w:line="276" w:lineRule="auto"/>
        <w:rPr>
          <w:rFonts w:ascii="Calibri" w:hAnsi="Calibri"/>
        </w:rPr>
      </w:pPr>
    </w:p>
    <w:p w14:paraId="5D96C56B" w14:textId="4B9C6110" w:rsidR="000537E7" w:rsidRPr="000537E7" w:rsidRDefault="000537E7" w:rsidP="000537E7">
      <w:pPr>
        <w:spacing w:line="276" w:lineRule="auto"/>
        <w:rPr>
          <w:rFonts w:ascii="Calibri" w:hAnsi="Calibri"/>
        </w:rPr>
      </w:pPr>
      <w:r w:rsidRPr="000537E7">
        <w:rPr>
          <w:rFonts w:ascii="Calibri" w:hAnsi="Calibri"/>
        </w:rPr>
        <w:t>Most people don't see themselves as a sheep. A lot of times we like to think of ourselves as lions</w:t>
      </w:r>
      <w:r w:rsidR="00D02F05">
        <w:rPr>
          <w:rFonts w:ascii="Calibri" w:hAnsi="Calibri"/>
        </w:rPr>
        <w:t xml:space="preserve">, </w:t>
      </w:r>
      <w:proofErr w:type="gramStart"/>
      <w:r w:rsidRPr="000537E7">
        <w:rPr>
          <w:rFonts w:ascii="Calibri" w:hAnsi="Calibri"/>
        </w:rPr>
        <w:t>tigers</w:t>
      </w:r>
      <w:proofErr w:type="gramEnd"/>
      <w:r w:rsidRPr="000537E7">
        <w:rPr>
          <w:rFonts w:ascii="Calibri" w:hAnsi="Calibri"/>
        </w:rPr>
        <w:t xml:space="preserve"> and bears. But if we would get honest with ourselves, we will admit that we're dirty, defenseless, lost and needy, and that we need a Savior. We need the Good Shepherd, Jesus. Jesus is the Good Shepherd, but a lot of people go through life trying to shepherd themselves. When the wolves come out, they don't know what to do. </w:t>
      </w:r>
    </w:p>
    <w:p w14:paraId="7C20841E" w14:textId="77777777" w:rsidR="000537E7" w:rsidRPr="000537E7" w:rsidRDefault="000537E7" w:rsidP="000537E7">
      <w:pPr>
        <w:spacing w:line="276" w:lineRule="auto"/>
        <w:rPr>
          <w:rFonts w:ascii="Calibri" w:hAnsi="Calibri"/>
        </w:rPr>
      </w:pPr>
    </w:p>
    <w:p w14:paraId="06796278" w14:textId="77777777" w:rsidR="000537E7" w:rsidRPr="000537E7" w:rsidRDefault="000537E7" w:rsidP="000537E7">
      <w:pPr>
        <w:spacing w:line="276" w:lineRule="auto"/>
        <w:rPr>
          <w:rFonts w:ascii="Calibri" w:hAnsi="Calibri"/>
        </w:rPr>
      </w:pPr>
      <w:r w:rsidRPr="000537E7">
        <w:rPr>
          <w:rFonts w:ascii="Calibri" w:hAnsi="Calibri"/>
        </w:rPr>
        <w:lastRenderedPageBreak/>
        <w:t xml:space="preserve">We're kind of like the blind man at Barnes and Noble that was trying to lead his service animal and was doing all of the seeing. We need God. </w:t>
      </w:r>
    </w:p>
    <w:p w14:paraId="79C35AE6" w14:textId="77777777" w:rsidR="000537E7" w:rsidRPr="000537E7" w:rsidRDefault="000537E7" w:rsidP="000537E7">
      <w:pPr>
        <w:spacing w:line="276" w:lineRule="auto"/>
        <w:rPr>
          <w:rFonts w:ascii="Calibri" w:hAnsi="Calibri"/>
        </w:rPr>
      </w:pPr>
    </w:p>
    <w:p w14:paraId="56832A6E" w14:textId="77777777" w:rsidR="000537E7" w:rsidRPr="000537E7" w:rsidRDefault="000537E7" w:rsidP="000537E7">
      <w:pPr>
        <w:spacing w:line="276" w:lineRule="auto"/>
        <w:rPr>
          <w:rFonts w:ascii="Calibri" w:hAnsi="Calibri"/>
        </w:rPr>
      </w:pPr>
      <w:r w:rsidRPr="000537E7">
        <w:rPr>
          <w:rFonts w:ascii="Calibri" w:hAnsi="Calibri"/>
        </w:rPr>
        <w:t xml:space="preserve">Here's the bottom line. If the Lord is your Shepherd, you're His sheep, He'll take care of everything that you need. Your directional needs, your emotional needs, your spiritual needs, your physical needs. God has got you. God's going to take care of everything that you need. </w:t>
      </w:r>
    </w:p>
    <w:p w14:paraId="00FFA7FD" w14:textId="77777777" w:rsidR="000537E7" w:rsidRPr="000537E7" w:rsidRDefault="000537E7" w:rsidP="000537E7">
      <w:pPr>
        <w:spacing w:line="276" w:lineRule="auto"/>
        <w:rPr>
          <w:rFonts w:ascii="Calibri" w:hAnsi="Calibri"/>
        </w:rPr>
      </w:pPr>
    </w:p>
    <w:p w14:paraId="1FF16E38" w14:textId="6AC9FCA5" w:rsidR="000537E7" w:rsidRPr="000537E7" w:rsidRDefault="000537E7" w:rsidP="000537E7">
      <w:pPr>
        <w:spacing w:line="276" w:lineRule="auto"/>
        <w:rPr>
          <w:rFonts w:ascii="Calibri" w:hAnsi="Calibri"/>
          <w:sz w:val="28"/>
          <w:szCs w:val="28"/>
        </w:rPr>
      </w:pPr>
      <w:r w:rsidRPr="000537E7">
        <w:rPr>
          <w:rFonts w:ascii="Calibri" w:hAnsi="Calibri"/>
        </w:rPr>
        <w:br w:type="page"/>
      </w:r>
      <w:r w:rsidRPr="000537E7">
        <w:rPr>
          <w:rFonts w:ascii="Calibri" w:hAnsi="Calibri"/>
          <w:b/>
          <w:bCs/>
          <w:sz w:val="28"/>
          <w:szCs w:val="28"/>
          <w:u w:val="single"/>
        </w:rPr>
        <w:lastRenderedPageBreak/>
        <w:t>OUTLINE</w:t>
      </w:r>
    </w:p>
    <w:p w14:paraId="0C1E1205" w14:textId="77777777" w:rsidR="000537E7" w:rsidRPr="000537E7" w:rsidRDefault="000537E7" w:rsidP="000537E7">
      <w:pPr>
        <w:spacing w:line="276" w:lineRule="auto"/>
        <w:rPr>
          <w:rFonts w:ascii="Calibri" w:hAnsi="Calibri"/>
          <w:b/>
          <w:bCs/>
          <w:u w:val="single"/>
        </w:rPr>
      </w:pPr>
    </w:p>
    <w:p w14:paraId="78A5FBB7" w14:textId="7951B575" w:rsidR="000537E7" w:rsidRPr="000537E7" w:rsidRDefault="000537E7" w:rsidP="000537E7">
      <w:pPr>
        <w:spacing w:line="276" w:lineRule="auto"/>
        <w:rPr>
          <w:rFonts w:ascii="Calibri" w:hAnsi="Calibri"/>
        </w:rPr>
      </w:pPr>
      <w:r w:rsidRPr="000537E7">
        <w:rPr>
          <w:rFonts w:ascii="Calibri" w:hAnsi="Calibri"/>
        </w:rPr>
        <w:t>The Lord is my shepherd; I have what I need. He lets me lie down in green pastures; he leads me beside quiet waters. He renews my life; he leads me along the right paths for his name’s sake. Even when I go through the darkest valley, I fear no danger, for you are with me; your rod and your staff—they comfort me. You prepare a table before me in the presence of my enemies; you anoint my head with oil; my cup overflows.6 Only goodness and faithful love will pursue me all the days of my life, and I will dwell in the house of the Lord as long as I live. Psalm 23:1-6 (CSB)</w:t>
      </w:r>
    </w:p>
    <w:p w14:paraId="12B69AA3" w14:textId="77777777" w:rsidR="000537E7" w:rsidRPr="000537E7" w:rsidRDefault="000537E7" w:rsidP="000537E7">
      <w:pPr>
        <w:spacing w:line="276" w:lineRule="auto"/>
        <w:rPr>
          <w:rFonts w:ascii="Calibri" w:hAnsi="Calibri"/>
        </w:rPr>
      </w:pPr>
    </w:p>
    <w:p w14:paraId="02571C23" w14:textId="77777777" w:rsidR="000537E7" w:rsidRPr="000537E7" w:rsidRDefault="000537E7" w:rsidP="000537E7">
      <w:pPr>
        <w:spacing w:line="276" w:lineRule="auto"/>
        <w:rPr>
          <w:rFonts w:ascii="Calibri" w:hAnsi="Calibri"/>
          <w:b/>
          <w:bCs/>
          <w:i/>
          <w:iCs/>
        </w:rPr>
      </w:pPr>
      <w:r w:rsidRPr="000537E7">
        <w:rPr>
          <w:rFonts w:ascii="Calibri" w:hAnsi="Calibri"/>
          <w:b/>
          <w:bCs/>
          <w:i/>
          <w:iCs/>
        </w:rPr>
        <w:t>God meets my needs when…</w:t>
      </w:r>
    </w:p>
    <w:p w14:paraId="62DF11AD" w14:textId="77777777" w:rsidR="000537E7" w:rsidRPr="000537E7" w:rsidRDefault="000537E7" w:rsidP="000537E7">
      <w:pPr>
        <w:spacing w:line="276" w:lineRule="auto"/>
        <w:rPr>
          <w:rFonts w:ascii="Calibri" w:hAnsi="Calibri"/>
        </w:rPr>
      </w:pPr>
    </w:p>
    <w:p w14:paraId="22B60513" w14:textId="77777777" w:rsidR="000537E7" w:rsidRPr="000537E7" w:rsidRDefault="000537E7" w:rsidP="000537E7">
      <w:pPr>
        <w:spacing w:line="276" w:lineRule="auto"/>
        <w:rPr>
          <w:rFonts w:ascii="Calibri" w:hAnsi="Calibri"/>
          <w:b/>
          <w:bCs/>
        </w:rPr>
      </w:pPr>
      <w:r w:rsidRPr="000537E7">
        <w:rPr>
          <w:rFonts w:ascii="Calibri" w:hAnsi="Calibri"/>
          <w:b/>
          <w:bCs/>
        </w:rPr>
        <w:t>1. The Lord is my God</w:t>
      </w:r>
    </w:p>
    <w:p w14:paraId="3BED719C" w14:textId="77777777" w:rsidR="000537E7" w:rsidRPr="000537E7" w:rsidRDefault="000537E7" w:rsidP="000537E7">
      <w:pPr>
        <w:spacing w:line="276" w:lineRule="auto"/>
        <w:rPr>
          <w:rFonts w:ascii="Calibri" w:hAnsi="Calibri"/>
        </w:rPr>
      </w:pPr>
    </w:p>
    <w:p w14:paraId="1F2C40FF" w14:textId="77777777" w:rsidR="000537E7" w:rsidRPr="000537E7" w:rsidRDefault="000537E7" w:rsidP="000537E7">
      <w:pPr>
        <w:spacing w:line="276" w:lineRule="auto"/>
        <w:rPr>
          <w:rFonts w:ascii="Calibri" w:hAnsi="Calibri"/>
        </w:rPr>
      </w:pPr>
      <w:r w:rsidRPr="000537E7">
        <w:rPr>
          <w:rFonts w:ascii="Calibri" w:hAnsi="Calibri"/>
        </w:rPr>
        <w:t>The LORD is my shepherd. Psalm 23:1 (CSB)</w:t>
      </w:r>
    </w:p>
    <w:p w14:paraId="7FC62982" w14:textId="77777777" w:rsidR="000537E7" w:rsidRPr="000537E7" w:rsidRDefault="000537E7" w:rsidP="000537E7">
      <w:pPr>
        <w:spacing w:line="276" w:lineRule="auto"/>
        <w:rPr>
          <w:rFonts w:ascii="Calibri" w:hAnsi="Calibri"/>
        </w:rPr>
      </w:pPr>
    </w:p>
    <w:p w14:paraId="70336D3D" w14:textId="77777777" w:rsidR="000537E7" w:rsidRPr="000537E7" w:rsidRDefault="000537E7" w:rsidP="000537E7">
      <w:pPr>
        <w:spacing w:line="276" w:lineRule="auto"/>
        <w:rPr>
          <w:rFonts w:ascii="Calibri" w:hAnsi="Calibri"/>
          <w:b/>
          <w:bCs/>
        </w:rPr>
      </w:pPr>
      <w:r w:rsidRPr="000537E7">
        <w:rPr>
          <w:rFonts w:ascii="Calibri" w:hAnsi="Calibri"/>
          <w:b/>
          <w:bCs/>
        </w:rPr>
        <w:t>2. I Trust That He Is, Even When I’m Not</w:t>
      </w:r>
    </w:p>
    <w:p w14:paraId="7FF2B7AA" w14:textId="77777777" w:rsidR="000537E7" w:rsidRPr="000537E7" w:rsidRDefault="000537E7" w:rsidP="000537E7">
      <w:pPr>
        <w:spacing w:line="276" w:lineRule="auto"/>
        <w:rPr>
          <w:rFonts w:ascii="Calibri" w:hAnsi="Calibri"/>
        </w:rPr>
      </w:pPr>
    </w:p>
    <w:p w14:paraId="1D7CF45D" w14:textId="77777777" w:rsidR="000537E7" w:rsidRPr="000537E7" w:rsidRDefault="000537E7" w:rsidP="000537E7">
      <w:pPr>
        <w:spacing w:line="276" w:lineRule="auto"/>
        <w:rPr>
          <w:rFonts w:ascii="Calibri" w:hAnsi="Calibri"/>
        </w:rPr>
      </w:pPr>
      <w:r w:rsidRPr="000537E7">
        <w:rPr>
          <w:rFonts w:ascii="Calibri" w:hAnsi="Calibri"/>
        </w:rPr>
        <w:t>The LORD is my shepherd. Psalm 23:1 (CSB)</w:t>
      </w:r>
    </w:p>
    <w:p w14:paraId="5DB75426" w14:textId="77777777" w:rsidR="000537E7" w:rsidRPr="000537E7" w:rsidRDefault="000537E7" w:rsidP="000537E7">
      <w:pPr>
        <w:spacing w:line="276" w:lineRule="auto"/>
        <w:rPr>
          <w:rFonts w:ascii="Calibri" w:hAnsi="Calibri"/>
        </w:rPr>
      </w:pPr>
    </w:p>
    <w:p w14:paraId="5D2410C4" w14:textId="77777777" w:rsidR="000537E7" w:rsidRPr="000537E7" w:rsidRDefault="000537E7" w:rsidP="000537E7">
      <w:pPr>
        <w:spacing w:line="276" w:lineRule="auto"/>
        <w:rPr>
          <w:rFonts w:ascii="Calibri" w:hAnsi="Calibri"/>
        </w:rPr>
      </w:pPr>
      <w:r w:rsidRPr="000537E7">
        <w:rPr>
          <w:rFonts w:ascii="Calibri" w:hAnsi="Calibri"/>
        </w:rPr>
        <w:t>I, Yahweh, have not changed… Malachi 3:6 (CSB)</w:t>
      </w:r>
    </w:p>
    <w:p w14:paraId="4BA41CAC" w14:textId="77777777" w:rsidR="000537E7" w:rsidRPr="000537E7" w:rsidRDefault="000537E7" w:rsidP="000537E7">
      <w:pPr>
        <w:spacing w:line="276" w:lineRule="auto"/>
        <w:rPr>
          <w:rFonts w:ascii="Calibri" w:hAnsi="Calibri"/>
        </w:rPr>
      </w:pPr>
    </w:p>
    <w:p w14:paraId="71ECDAC8" w14:textId="77777777" w:rsidR="000537E7" w:rsidRPr="000537E7" w:rsidRDefault="000537E7" w:rsidP="000537E7">
      <w:pPr>
        <w:spacing w:line="276" w:lineRule="auto"/>
        <w:rPr>
          <w:rFonts w:ascii="Calibri" w:hAnsi="Calibri"/>
          <w:b/>
          <w:bCs/>
        </w:rPr>
      </w:pPr>
      <w:r w:rsidRPr="000537E7">
        <w:rPr>
          <w:rFonts w:ascii="Calibri" w:hAnsi="Calibri"/>
          <w:b/>
          <w:bCs/>
        </w:rPr>
        <w:t>3. I’m Personally Connected</w:t>
      </w:r>
    </w:p>
    <w:p w14:paraId="269224DE" w14:textId="77777777" w:rsidR="000537E7" w:rsidRPr="000537E7" w:rsidRDefault="000537E7" w:rsidP="000537E7">
      <w:pPr>
        <w:spacing w:line="276" w:lineRule="auto"/>
        <w:rPr>
          <w:rFonts w:ascii="Calibri" w:hAnsi="Calibri"/>
        </w:rPr>
      </w:pPr>
    </w:p>
    <w:p w14:paraId="4F9D1604" w14:textId="77777777" w:rsidR="000537E7" w:rsidRPr="000537E7" w:rsidRDefault="000537E7" w:rsidP="000537E7">
      <w:pPr>
        <w:spacing w:line="276" w:lineRule="auto"/>
        <w:rPr>
          <w:rFonts w:ascii="Calibri" w:hAnsi="Calibri"/>
        </w:rPr>
      </w:pPr>
      <w:r w:rsidRPr="000537E7">
        <w:rPr>
          <w:rFonts w:ascii="Calibri" w:hAnsi="Calibri"/>
        </w:rPr>
        <w:t>The LORD is my shepherd. Psalm 23:1 (CSB)</w:t>
      </w:r>
    </w:p>
    <w:p w14:paraId="5862683A" w14:textId="77777777" w:rsidR="000537E7" w:rsidRPr="000537E7" w:rsidRDefault="000537E7" w:rsidP="000537E7">
      <w:pPr>
        <w:spacing w:line="276" w:lineRule="auto"/>
        <w:rPr>
          <w:rFonts w:ascii="Calibri" w:hAnsi="Calibri"/>
        </w:rPr>
      </w:pPr>
    </w:p>
    <w:p w14:paraId="52454B91" w14:textId="77777777" w:rsidR="000537E7" w:rsidRPr="000537E7" w:rsidRDefault="000537E7" w:rsidP="000537E7">
      <w:pPr>
        <w:spacing w:line="276" w:lineRule="auto"/>
        <w:rPr>
          <w:rFonts w:ascii="Calibri" w:hAnsi="Calibri"/>
          <w:b/>
          <w:bCs/>
        </w:rPr>
      </w:pPr>
      <w:r w:rsidRPr="000537E7">
        <w:rPr>
          <w:rFonts w:ascii="Calibri" w:hAnsi="Calibri"/>
          <w:b/>
          <w:bCs/>
        </w:rPr>
        <w:t>4. I Accept His Care</w:t>
      </w:r>
    </w:p>
    <w:p w14:paraId="4770D2FD" w14:textId="77777777" w:rsidR="000537E7" w:rsidRPr="000537E7" w:rsidRDefault="000537E7" w:rsidP="000537E7">
      <w:pPr>
        <w:spacing w:line="276" w:lineRule="auto"/>
        <w:rPr>
          <w:rFonts w:ascii="Calibri" w:hAnsi="Calibri"/>
        </w:rPr>
      </w:pPr>
    </w:p>
    <w:p w14:paraId="4E5B2188" w14:textId="77777777" w:rsidR="000537E7" w:rsidRPr="000537E7" w:rsidRDefault="000537E7" w:rsidP="000537E7">
      <w:pPr>
        <w:spacing w:line="276" w:lineRule="auto"/>
        <w:rPr>
          <w:rFonts w:ascii="Calibri" w:hAnsi="Calibri"/>
        </w:rPr>
      </w:pPr>
      <w:r w:rsidRPr="000537E7">
        <w:rPr>
          <w:rFonts w:ascii="Calibri" w:hAnsi="Calibri"/>
        </w:rPr>
        <w:t>The Lord is my shepherd; I have what I need. Psalm 23:1 (CSB)</w:t>
      </w:r>
    </w:p>
    <w:p w14:paraId="19222E48" w14:textId="77777777" w:rsidR="000537E7" w:rsidRPr="000537E7" w:rsidRDefault="000537E7" w:rsidP="000537E7">
      <w:pPr>
        <w:spacing w:line="276" w:lineRule="auto"/>
        <w:rPr>
          <w:rFonts w:ascii="Calibri" w:hAnsi="Calibri"/>
        </w:rPr>
      </w:pPr>
    </w:p>
    <w:p w14:paraId="4F564BC2" w14:textId="63C23805" w:rsidR="000537E7" w:rsidRPr="000537E7" w:rsidRDefault="000537E7" w:rsidP="000537E7">
      <w:pPr>
        <w:spacing w:line="276" w:lineRule="auto"/>
        <w:rPr>
          <w:rFonts w:ascii="Calibri" w:hAnsi="Calibri"/>
        </w:rPr>
      </w:pPr>
      <w:r w:rsidRPr="000537E7">
        <w:rPr>
          <w:rFonts w:ascii="Calibri" w:hAnsi="Calibri"/>
        </w:rPr>
        <w:t xml:space="preserve">I am the good shepherd. The good shepherd lays down his life for the sheep. A hired hand will run when he sees a wolf coming. He will leave the sheep because they aren’t his and he isn’t their shepherd. And </w:t>
      </w:r>
      <w:proofErr w:type="gramStart"/>
      <w:r w:rsidRPr="000537E7">
        <w:rPr>
          <w:rFonts w:ascii="Calibri" w:hAnsi="Calibri"/>
        </w:rPr>
        <w:t>so</w:t>
      </w:r>
      <w:proofErr w:type="gramEnd"/>
      <w:r w:rsidRPr="000537E7">
        <w:rPr>
          <w:rFonts w:ascii="Calibri" w:hAnsi="Calibri"/>
        </w:rPr>
        <w:t xml:space="preserve"> the wolf attacks them and scatters the flock. The hired hand runs away because he is merely hired and has no real concern for the sheep. John 10:11-13 (NLT)</w:t>
      </w:r>
    </w:p>
    <w:p w14:paraId="3CA535E2" w14:textId="77777777" w:rsidR="000537E7" w:rsidRPr="000537E7" w:rsidRDefault="000537E7" w:rsidP="000537E7">
      <w:pPr>
        <w:spacing w:line="276" w:lineRule="auto"/>
        <w:rPr>
          <w:rFonts w:ascii="Calibri" w:hAnsi="Calibri"/>
        </w:rPr>
      </w:pPr>
    </w:p>
    <w:p w14:paraId="2910E1DD" w14:textId="77777777" w:rsidR="000537E7" w:rsidRPr="000537E7" w:rsidRDefault="000537E7" w:rsidP="000537E7">
      <w:pPr>
        <w:spacing w:line="276" w:lineRule="auto"/>
        <w:rPr>
          <w:rFonts w:ascii="Calibri" w:hAnsi="Calibri"/>
          <w:i/>
          <w:iCs/>
        </w:rPr>
      </w:pPr>
      <w:r w:rsidRPr="000537E7">
        <w:rPr>
          <w:rFonts w:ascii="Calibri" w:hAnsi="Calibri"/>
          <w:i/>
          <w:iCs/>
        </w:rPr>
        <w:t>2 Ways to tell If the Jesus is your shepherd…</w:t>
      </w:r>
    </w:p>
    <w:p w14:paraId="07B5AF0F" w14:textId="77777777" w:rsidR="000537E7" w:rsidRPr="000537E7" w:rsidRDefault="000537E7" w:rsidP="000537E7">
      <w:pPr>
        <w:spacing w:line="276" w:lineRule="auto"/>
        <w:rPr>
          <w:rFonts w:ascii="Calibri" w:hAnsi="Calibri"/>
        </w:rPr>
      </w:pPr>
    </w:p>
    <w:p w14:paraId="600988C5" w14:textId="77777777" w:rsidR="000537E7" w:rsidRPr="000537E7" w:rsidRDefault="000537E7" w:rsidP="000537E7">
      <w:pPr>
        <w:spacing w:line="276" w:lineRule="auto"/>
        <w:rPr>
          <w:rFonts w:ascii="Calibri" w:hAnsi="Calibri"/>
        </w:rPr>
      </w:pPr>
      <w:r w:rsidRPr="000537E7">
        <w:rPr>
          <w:rFonts w:ascii="Calibri" w:hAnsi="Calibri"/>
        </w:rPr>
        <w:lastRenderedPageBreak/>
        <w:t>“My sheep listen to my voice; I know them, and they follow me.”  John 10:27</w:t>
      </w:r>
    </w:p>
    <w:p w14:paraId="68D0E1DA" w14:textId="77777777" w:rsidR="000537E7" w:rsidRPr="000537E7" w:rsidRDefault="000537E7" w:rsidP="000537E7">
      <w:pPr>
        <w:spacing w:line="276" w:lineRule="auto"/>
        <w:rPr>
          <w:rFonts w:ascii="Calibri" w:hAnsi="Calibri"/>
        </w:rPr>
      </w:pPr>
    </w:p>
    <w:p w14:paraId="307564CD" w14:textId="166AD57A" w:rsidR="000537E7" w:rsidRPr="000537E7" w:rsidRDefault="000537E7" w:rsidP="000537E7">
      <w:pPr>
        <w:spacing w:line="276" w:lineRule="auto"/>
        <w:rPr>
          <w:rFonts w:ascii="Calibri" w:hAnsi="Calibri"/>
          <w:i/>
          <w:iCs/>
        </w:rPr>
      </w:pPr>
      <w:r w:rsidRPr="000537E7">
        <w:rPr>
          <w:rFonts w:ascii="Calibri" w:hAnsi="Calibri"/>
          <w:i/>
          <w:iCs/>
        </w:rPr>
        <w:t xml:space="preserve">1. </w:t>
      </w:r>
      <w:r w:rsidR="00E96737">
        <w:rPr>
          <w:rFonts w:ascii="Calibri" w:hAnsi="Calibri"/>
          <w:i/>
          <w:iCs/>
        </w:rPr>
        <w:t>Y</w:t>
      </w:r>
      <w:r w:rsidRPr="000537E7">
        <w:rPr>
          <w:rFonts w:ascii="Calibri" w:hAnsi="Calibri"/>
          <w:i/>
          <w:iCs/>
        </w:rPr>
        <w:t>ou hear</w:t>
      </w:r>
      <w:r w:rsidR="00E96737">
        <w:rPr>
          <w:rFonts w:ascii="Calibri" w:hAnsi="Calibri"/>
          <w:i/>
          <w:iCs/>
        </w:rPr>
        <w:t xml:space="preserve"> His voice</w:t>
      </w:r>
    </w:p>
    <w:p w14:paraId="22A8E8F0" w14:textId="1E75A0A7" w:rsidR="000537E7" w:rsidRPr="000537E7" w:rsidRDefault="000537E7" w:rsidP="000537E7">
      <w:pPr>
        <w:spacing w:line="276" w:lineRule="auto"/>
        <w:rPr>
          <w:rFonts w:ascii="Calibri" w:hAnsi="Calibri"/>
          <w:i/>
          <w:iCs/>
        </w:rPr>
      </w:pPr>
      <w:r w:rsidRPr="000537E7">
        <w:rPr>
          <w:rFonts w:ascii="Calibri" w:hAnsi="Calibri"/>
          <w:i/>
          <w:iCs/>
        </w:rPr>
        <w:t xml:space="preserve">2. </w:t>
      </w:r>
      <w:r w:rsidR="00E96737">
        <w:rPr>
          <w:rFonts w:ascii="Calibri" w:hAnsi="Calibri"/>
          <w:i/>
          <w:iCs/>
        </w:rPr>
        <w:t>Y</w:t>
      </w:r>
      <w:r w:rsidRPr="000537E7">
        <w:rPr>
          <w:rFonts w:ascii="Calibri" w:hAnsi="Calibri"/>
          <w:i/>
          <w:iCs/>
        </w:rPr>
        <w:t>ou follow His leadership</w:t>
      </w:r>
    </w:p>
    <w:p w14:paraId="12E548F9" w14:textId="36D2920E" w:rsidR="009D7446" w:rsidRPr="000537E7" w:rsidRDefault="009D7446" w:rsidP="009E4AB7">
      <w:pPr>
        <w:spacing w:line="276" w:lineRule="auto"/>
        <w:rPr>
          <w:rFonts w:ascii="Calibri" w:hAnsi="Calibri"/>
        </w:rPr>
      </w:pPr>
    </w:p>
    <w:sectPr w:rsidR="009D7446" w:rsidRPr="000537E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FD00B" w14:textId="77777777" w:rsidR="005B125F" w:rsidRDefault="005B125F">
      <w:r>
        <w:separator/>
      </w:r>
    </w:p>
  </w:endnote>
  <w:endnote w:type="continuationSeparator" w:id="0">
    <w:p w14:paraId="4F3F3FA7" w14:textId="77777777" w:rsidR="005B125F" w:rsidRDefault="005B125F">
      <w:r>
        <w:continuationSeparator/>
      </w:r>
    </w:p>
  </w:endnote>
  <w:endnote w:type="continuationNotice" w:id="1">
    <w:p w14:paraId="02C6DE79" w14:textId="77777777" w:rsidR="005B125F" w:rsidRDefault="005B1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D4E62" w14:textId="77777777" w:rsidR="00572A09" w:rsidRDefault="00572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3F2C9EF" w:rsidR="000D064C" w:rsidRPr="00E001F4" w:rsidRDefault="005E7A87" w:rsidP="00E001F4">
    <w:pPr>
      <w:pStyle w:val="Footer"/>
      <w:jc w:val="right"/>
      <w:rPr>
        <w:rFonts w:ascii="Calibri" w:hAnsi="Calibri"/>
      </w:rPr>
    </w:pPr>
    <w:r>
      <w:tab/>
    </w:r>
    <w:r w:rsidR="00F67EBA">
      <w:rPr>
        <w:rFonts w:ascii="Calibri" w:hAnsi="Calibri"/>
        <w:b/>
        <w:bCs/>
      </w:rPr>
      <w:t>The Good Shepherd</w:t>
    </w:r>
    <w:r w:rsidR="000D064C" w:rsidRPr="00E001F4">
      <w:rPr>
        <w:rFonts w:ascii="Calibri" w:hAnsi="Calibri"/>
        <w:b/>
        <w:bCs/>
      </w:rPr>
      <w:t>—</w:t>
    </w:r>
    <w:r w:rsidR="000537E7">
      <w:rPr>
        <w:rFonts w:ascii="Calibri" w:hAnsi="Calibri"/>
        <w:b/>
        <w:bCs/>
      </w:rPr>
      <w:t>God’s Got You</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9F75" w14:textId="77777777" w:rsidR="00572A09" w:rsidRDefault="00572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0FD25" w14:textId="77777777" w:rsidR="005B125F" w:rsidRDefault="005B125F">
      <w:r>
        <w:separator/>
      </w:r>
    </w:p>
  </w:footnote>
  <w:footnote w:type="continuationSeparator" w:id="0">
    <w:p w14:paraId="158EEEEF" w14:textId="77777777" w:rsidR="005B125F" w:rsidRDefault="005B125F">
      <w:r>
        <w:continuationSeparator/>
      </w:r>
    </w:p>
  </w:footnote>
  <w:footnote w:type="continuationNotice" w:id="1">
    <w:p w14:paraId="35A0BDBD" w14:textId="77777777" w:rsidR="005B125F" w:rsidRDefault="005B12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537E7"/>
    <w:rsid w:val="00055A30"/>
    <w:rsid w:val="00082D3E"/>
    <w:rsid w:val="0008638E"/>
    <w:rsid w:val="00095757"/>
    <w:rsid w:val="000966E0"/>
    <w:rsid w:val="000A14EA"/>
    <w:rsid w:val="000A43DF"/>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70342"/>
    <w:rsid w:val="004816A2"/>
    <w:rsid w:val="004A349B"/>
    <w:rsid w:val="004A73C5"/>
    <w:rsid w:val="004B25B5"/>
    <w:rsid w:val="004C3050"/>
    <w:rsid w:val="004C5E5A"/>
    <w:rsid w:val="004D1C32"/>
    <w:rsid w:val="004E7372"/>
    <w:rsid w:val="00504A84"/>
    <w:rsid w:val="005135BB"/>
    <w:rsid w:val="00514E43"/>
    <w:rsid w:val="005250E7"/>
    <w:rsid w:val="0053637C"/>
    <w:rsid w:val="00554E4A"/>
    <w:rsid w:val="00572A09"/>
    <w:rsid w:val="0057422B"/>
    <w:rsid w:val="00582FFE"/>
    <w:rsid w:val="00585F84"/>
    <w:rsid w:val="005922EB"/>
    <w:rsid w:val="005B125F"/>
    <w:rsid w:val="005B2103"/>
    <w:rsid w:val="005B43AA"/>
    <w:rsid w:val="005B5A7B"/>
    <w:rsid w:val="005C25AD"/>
    <w:rsid w:val="005D45B6"/>
    <w:rsid w:val="005E1B8C"/>
    <w:rsid w:val="005E3D64"/>
    <w:rsid w:val="005E7A87"/>
    <w:rsid w:val="0061710A"/>
    <w:rsid w:val="0062720A"/>
    <w:rsid w:val="00631CBE"/>
    <w:rsid w:val="00632280"/>
    <w:rsid w:val="006652C7"/>
    <w:rsid w:val="006666D7"/>
    <w:rsid w:val="00675749"/>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653F"/>
    <w:rsid w:val="00907C7C"/>
    <w:rsid w:val="0091120A"/>
    <w:rsid w:val="00911AC1"/>
    <w:rsid w:val="00915AB5"/>
    <w:rsid w:val="009175B4"/>
    <w:rsid w:val="00923C10"/>
    <w:rsid w:val="00925B02"/>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87E1E"/>
    <w:rsid w:val="00AA5ED6"/>
    <w:rsid w:val="00AB12C5"/>
    <w:rsid w:val="00AC1B83"/>
    <w:rsid w:val="00AF468A"/>
    <w:rsid w:val="00B03B8B"/>
    <w:rsid w:val="00B10327"/>
    <w:rsid w:val="00B158DB"/>
    <w:rsid w:val="00B3092B"/>
    <w:rsid w:val="00B40364"/>
    <w:rsid w:val="00B56A4D"/>
    <w:rsid w:val="00B604D0"/>
    <w:rsid w:val="00B92770"/>
    <w:rsid w:val="00B940D4"/>
    <w:rsid w:val="00BA7A74"/>
    <w:rsid w:val="00BC10B4"/>
    <w:rsid w:val="00BD145D"/>
    <w:rsid w:val="00BD21E1"/>
    <w:rsid w:val="00BD63AF"/>
    <w:rsid w:val="00BD6468"/>
    <w:rsid w:val="00BE35BE"/>
    <w:rsid w:val="00BF7F06"/>
    <w:rsid w:val="00C01D01"/>
    <w:rsid w:val="00C133CA"/>
    <w:rsid w:val="00C21AF8"/>
    <w:rsid w:val="00C251B8"/>
    <w:rsid w:val="00C61B05"/>
    <w:rsid w:val="00C64E5E"/>
    <w:rsid w:val="00C80B1C"/>
    <w:rsid w:val="00C86674"/>
    <w:rsid w:val="00CB2F64"/>
    <w:rsid w:val="00CC7FC1"/>
    <w:rsid w:val="00CD108B"/>
    <w:rsid w:val="00CE52CA"/>
    <w:rsid w:val="00CE6359"/>
    <w:rsid w:val="00CF45D3"/>
    <w:rsid w:val="00CF7248"/>
    <w:rsid w:val="00D02F05"/>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96737"/>
    <w:rsid w:val="00ED0AA7"/>
    <w:rsid w:val="00EF1491"/>
    <w:rsid w:val="00EF1DC2"/>
    <w:rsid w:val="00F07ABA"/>
    <w:rsid w:val="00F110E3"/>
    <w:rsid w:val="00F152F0"/>
    <w:rsid w:val="00F31FAF"/>
    <w:rsid w:val="00F3234E"/>
    <w:rsid w:val="00F36CB1"/>
    <w:rsid w:val="00F37FD7"/>
    <w:rsid w:val="00F417EF"/>
    <w:rsid w:val="00F47752"/>
    <w:rsid w:val="00F67EBA"/>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70</TotalTime>
  <Pages>12</Pages>
  <Words>3487</Words>
  <Characters>19878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8</cp:revision>
  <cp:lastPrinted>2022-12-13T20:34:00Z</cp:lastPrinted>
  <dcterms:created xsi:type="dcterms:W3CDTF">2022-12-13T20:34:00Z</dcterms:created>
  <dcterms:modified xsi:type="dcterms:W3CDTF">2023-01-27T17:54:00Z</dcterms:modified>
  <cp:category/>
</cp:coreProperties>
</file>